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EA84D" w14:textId="77777777" w:rsidR="000538E7" w:rsidRPr="006367D0" w:rsidRDefault="000443E8" w:rsidP="006367D0">
      <w:pPr>
        <w:pStyle w:val="Ttulo1"/>
        <w:keepNext w:val="0"/>
        <w:keepLines w:val="0"/>
        <w:spacing w:after="160"/>
        <w:ind w:left="510" w:hanging="510"/>
        <w:contextualSpacing/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</w:pPr>
      <w:r w:rsidRPr="006367D0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t>Plantilla · Plan y registro de formación</w:t>
      </w:r>
    </w:p>
    <w:p w14:paraId="00CB794E" w14:textId="7F5AB08E" w:rsidR="000538E7" w:rsidRPr="00C21643" w:rsidRDefault="000443E8">
      <w:r w:rsidRPr="00C21643">
        <w:rPr>
          <w:b/>
          <w:color w:val="5A5A5A"/>
          <w:sz w:val="20"/>
        </w:rPr>
        <w:t>FT-SW-00</w:t>
      </w:r>
      <w:r w:rsidR="007E2CA4" w:rsidRPr="00C21643">
        <w:rPr>
          <w:b/>
          <w:color w:val="5A5A5A"/>
          <w:sz w:val="20"/>
        </w:rPr>
        <w:t>3</w:t>
      </w:r>
      <w:r w:rsidR="0094097F">
        <w:rPr>
          <w:b/>
          <w:color w:val="5A5A5A"/>
          <w:sz w:val="20"/>
        </w:rPr>
        <w:t>-C5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19"/>
        <w:gridCol w:w="2519"/>
        <w:gridCol w:w="2519"/>
        <w:gridCol w:w="2519"/>
      </w:tblGrid>
      <w:tr w:rsidR="000538E7" w:rsidRPr="00C21643" w14:paraId="1B5B0DF2" w14:textId="77777777" w:rsidTr="006367D0">
        <w:trPr>
          <w:jc w:val="center"/>
        </w:trPr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F944F5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sz w:val="19"/>
              </w:rPr>
              <w:t>Versión plantilla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D73782" w14:textId="215F235B" w:rsidR="000538E7" w:rsidRPr="00C21643" w:rsidRDefault="000443E8">
            <w:r w:rsidRPr="00C21643">
              <w:rPr>
                <w:rFonts w:ascii="Aptos" w:hAnsi="Aptos"/>
                <w:sz w:val="19"/>
              </w:rPr>
              <w:t>0.1</w:t>
            </w:r>
            <w:r w:rsidR="009C775D">
              <w:rPr>
                <w:rFonts w:ascii="Aptos" w:hAnsi="Aptos"/>
                <w:sz w:val="19"/>
              </w:rPr>
              <w:t>.0</w:t>
            </w:r>
          </w:p>
        </w:tc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7946AA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sz w:val="19"/>
              </w:rPr>
              <w:t>Estado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98AE14" w14:textId="6FAA7F15" w:rsidR="000538E7" w:rsidRPr="00C21643" w:rsidRDefault="00304C3F">
            <w:r>
              <w:rPr>
                <w:rFonts w:ascii="Aptos" w:hAnsi="Aptos"/>
                <w:sz w:val="19"/>
              </w:rPr>
              <w:t>Aprobado</w:t>
            </w:r>
          </w:p>
        </w:tc>
      </w:tr>
      <w:tr w:rsidR="000538E7" w:rsidRPr="00C21643" w14:paraId="4CE9B7EA" w14:textId="77777777" w:rsidTr="006367D0">
        <w:trPr>
          <w:jc w:val="center"/>
        </w:trPr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32C27D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sz w:val="19"/>
              </w:rPr>
              <w:t>Área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5BEEC5" w14:textId="77777777" w:rsidR="000538E7" w:rsidRPr="00C21643" w:rsidRDefault="000443E8">
            <w:r w:rsidRPr="00C21643">
              <w:rPr>
                <w:rFonts w:ascii="Aptos" w:hAnsi="Aptos"/>
                <w:sz w:val="19"/>
              </w:rPr>
              <w:t>Desarrollo / SGC</w:t>
            </w:r>
          </w:p>
        </w:tc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E3C3FC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sz w:val="19"/>
              </w:rPr>
              <w:t>Fecha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E27686" w14:textId="0CB8B7F1" w:rsidR="000538E7" w:rsidRPr="00C21643" w:rsidRDefault="00F25241">
            <w:r w:rsidRPr="00C21643">
              <w:rPr>
                <w:rFonts w:ascii="Aptos" w:hAnsi="Aptos"/>
                <w:sz w:val="19"/>
              </w:rPr>
              <w:t>02</w:t>
            </w:r>
            <w:r w:rsidR="000443E8" w:rsidRPr="00C21643">
              <w:rPr>
                <w:rFonts w:ascii="Aptos" w:hAnsi="Aptos"/>
                <w:sz w:val="19"/>
              </w:rPr>
              <w:t xml:space="preserve"> /</w:t>
            </w:r>
            <w:r w:rsidRPr="00C21643">
              <w:rPr>
                <w:rFonts w:ascii="Aptos" w:hAnsi="Aptos"/>
                <w:sz w:val="19"/>
              </w:rPr>
              <w:t>01</w:t>
            </w:r>
            <w:r w:rsidR="000443E8" w:rsidRPr="00C21643">
              <w:rPr>
                <w:rFonts w:ascii="Aptos" w:hAnsi="Aptos"/>
                <w:sz w:val="19"/>
              </w:rPr>
              <w:t xml:space="preserve"> /</w:t>
            </w:r>
            <w:r w:rsidRPr="00C21643">
              <w:rPr>
                <w:rFonts w:ascii="Aptos" w:hAnsi="Aptos"/>
                <w:sz w:val="19"/>
              </w:rPr>
              <w:t>2025</w:t>
            </w:r>
          </w:p>
        </w:tc>
      </w:tr>
    </w:tbl>
    <w:p w14:paraId="6A467BAB" w14:textId="77777777" w:rsidR="00AD3BE5" w:rsidRPr="00C21643" w:rsidRDefault="00AD3BE5">
      <w:pPr>
        <w:pStyle w:val="BodySmall"/>
        <w:rPr>
          <w:b/>
          <w:bCs/>
          <w:lang w:val="es-ES"/>
        </w:rPr>
      </w:pPr>
    </w:p>
    <w:p w14:paraId="0FFB925F" w14:textId="5181592A" w:rsidR="000538E7" w:rsidRPr="00C21643" w:rsidRDefault="000443E8">
      <w:pPr>
        <w:pStyle w:val="BodySmall"/>
        <w:rPr>
          <w:lang w:val="es-ES"/>
        </w:rPr>
      </w:pPr>
      <w:r w:rsidRPr="00C21643">
        <w:rPr>
          <w:b/>
          <w:bCs/>
          <w:lang w:val="es-ES"/>
        </w:rPr>
        <w:t xml:space="preserve">Objetivo de la plantilla. </w:t>
      </w:r>
      <w:r w:rsidRPr="00C21643">
        <w:rPr>
          <w:lang w:val="es-ES"/>
        </w:rPr>
        <w:t>Planificar la formación requerida por rol y dejar evidencia de su ejecución, asistencia y evaluación de efectividad.</w:t>
      </w:r>
    </w:p>
    <w:p w14:paraId="412AFA70" w14:textId="77777777" w:rsidR="000538E7" w:rsidRPr="00C21643" w:rsidRDefault="000443E8">
      <w:pPr>
        <w:pStyle w:val="BodySmall"/>
        <w:rPr>
          <w:lang w:val="es-ES"/>
        </w:rPr>
      </w:pPr>
      <w:r w:rsidRPr="00C21643">
        <w:rPr>
          <w:b/>
          <w:lang w:val="es-ES"/>
        </w:rPr>
        <w:t xml:space="preserve">Instrucción de uso. </w:t>
      </w:r>
      <w:r w:rsidRPr="00C21643">
        <w:rPr>
          <w:lang w:val="es-ES"/>
        </w:rPr>
        <w:t>Completar los campos editables, mantener control de versión y vincular la evidencia soporte cuando aplique.</w:t>
      </w:r>
    </w:p>
    <w:p w14:paraId="458C18DD" w14:textId="77777777" w:rsidR="000538E7" w:rsidRPr="006367D0" w:rsidRDefault="000443E8" w:rsidP="006367D0">
      <w:pPr>
        <w:jc w:val="both"/>
        <w:rPr>
          <w:rFonts w:ascii="Arial" w:eastAsia="Montserrat" w:hAnsi="Arial" w:cs="Arial"/>
          <w:b/>
          <w:bCs/>
          <w:color w:val="E5004C"/>
          <w:kern w:val="0"/>
          <w:lang w:val="es-ES"/>
          <w14:ligatures w14:val="none"/>
        </w:rPr>
      </w:pPr>
      <w:r w:rsidRPr="006367D0">
        <w:rPr>
          <w:rFonts w:ascii="Arial" w:eastAsia="Montserrat" w:hAnsi="Arial" w:cs="Arial"/>
          <w:b/>
          <w:bCs/>
          <w:color w:val="E5004C"/>
          <w:kern w:val="0"/>
          <w:lang w:val="es-ES"/>
          <w14:ligatures w14:val="none"/>
        </w:rPr>
        <w:t>A. Plan de formación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430"/>
        <w:gridCol w:w="1851"/>
        <w:gridCol w:w="1351"/>
        <w:gridCol w:w="902"/>
        <w:gridCol w:w="1042"/>
        <w:gridCol w:w="1078"/>
        <w:gridCol w:w="1218"/>
        <w:gridCol w:w="1204"/>
      </w:tblGrid>
      <w:tr w:rsidR="000538E7" w:rsidRPr="00C21643" w14:paraId="38BA53E5" w14:textId="77777777" w:rsidTr="006367D0">
        <w:trPr>
          <w:jc w:val="center"/>
        </w:trPr>
        <w:tc>
          <w:tcPr>
            <w:tcW w:w="1814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A2A6C3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color w:val="000000"/>
                <w:sz w:val="17"/>
              </w:rPr>
              <w:t>Curso / actividad</w:t>
            </w:r>
          </w:p>
        </w:tc>
        <w:tc>
          <w:tcPr>
            <w:tcW w:w="255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E43D77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color w:val="000000"/>
                <w:sz w:val="17"/>
              </w:rPr>
              <w:t>Objetivo</w:t>
            </w:r>
          </w:p>
        </w:tc>
        <w:tc>
          <w:tcPr>
            <w:tcW w:w="1417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16C1AB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color w:val="000000"/>
                <w:sz w:val="17"/>
              </w:rPr>
              <w:t>Rol objetivo</w:t>
            </w:r>
          </w:p>
        </w:tc>
        <w:tc>
          <w:tcPr>
            <w:tcW w:w="907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1082E1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color w:val="000000"/>
                <w:sz w:val="17"/>
              </w:rPr>
              <w:t>Tipo</w:t>
            </w:r>
          </w:p>
        </w:tc>
        <w:tc>
          <w:tcPr>
            <w:tcW w:w="907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79CFB3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color w:val="000000"/>
                <w:sz w:val="17"/>
              </w:rPr>
              <w:t>Frecuencia</w:t>
            </w:r>
          </w:p>
        </w:tc>
        <w:tc>
          <w:tcPr>
            <w:tcW w:w="119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21D753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color w:val="000000"/>
                <w:sz w:val="17"/>
              </w:rPr>
              <w:t>Proveedor</w:t>
            </w:r>
          </w:p>
        </w:tc>
        <w:tc>
          <w:tcPr>
            <w:tcW w:w="1247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4E6810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color w:val="000000"/>
                <w:sz w:val="17"/>
              </w:rPr>
              <w:t>Responsable</w:t>
            </w:r>
          </w:p>
        </w:tc>
        <w:tc>
          <w:tcPr>
            <w:tcW w:w="136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FB10A5" w14:textId="77777777" w:rsidR="000538E7" w:rsidRPr="00C21643" w:rsidRDefault="000443E8">
            <w:pPr>
              <w:jc w:val="center"/>
            </w:pPr>
            <w:r w:rsidRPr="00C21643">
              <w:rPr>
                <w:rFonts w:ascii="Aptos" w:hAnsi="Aptos"/>
                <w:b/>
                <w:color w:val="000000"/>
                <w:sz w:val="17"/>
              </w:rPr>
              <w:t>Fecha planificada</w:t>
            </w:r>
          </w:p>
        </w:tc>
      </w:tr>
      <w:tr w:rsidR="000538E7" w:rsidRPr="00C21643" w14:paraId="08962FCA" w14:textId="77777777">
        <w:trPr>
          <w:jc w:val="center"/>
        </w:trPr>
        <w:tc>
          <w:tcPr>
            <w:tcW w:w="1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315CBE" w14:textId="2B81BDDE" w:rsidR="000538E7" w:rsidRPr="00C21643" w:rsidRDefault="001C209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Aprende a dominar Git de cero a experto!</w:t>
            </w: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BFDC17" w14:textId="2C2928A4" w:rsidR="000538E7" w:rsidRPr="00C21643" w:rsidRDefault="00847E4B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Aprender a dominar Git desde Cero</w:t>
            </w:r>
          </w:p>
        </w:tc>
        <w:tc>
          <w:tcPr>
            <w:tcW w:w="14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6B0384" w14:textId="7430EC07" w:rsidR="000538E7" w:rsidRPr="00C21643" w:rsidRDefault="00DE683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72E2C1" w14:textId="5AE5D64C" w:rsidR="000538E7" w:rsidRPr="00C21643" w:rsidRDefault="00ED7E8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71CD11" w14:textId="5F45A1B5" w:rsidR="000538E7" w:rsidRPr="00C21643" w:rsidRDefault="00CA6583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3h/semana</w:t>
            </w: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D505E6" w14:textId="4182AD8C" w:rsidR="000538E7" w:rsidRPr="00C21643" w:rsidRDefault="00CA6583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Udemy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504B01" w14:textId="2623DCA6" w:rsidR="000538E7" w:rsidRPr="00C21643" w:rsidRDefault="003C4372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Fernando Igual</w:t>
            </w: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5A4859" w14:textId="0D17CA26" w:rsidR="000538E7" w:rsidRPr="00C21643" w:rsidRDefault="005F47F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</w:t>
            </w:r>
          </w:p>
        </w:tc>
      </w:tr>
      <w:tr w:rsidR="000538E7" w:rsidRPr="00C21643" w14:paraId="5AFDFDEA" w14:textId="77777777">
        <w:trPr>
          <w:jc w:val="center"/>
        </w:trPr>
        <w:tc>
          <w:tcPr>
            <w:tcW w:w="1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B4075E" w14:textId="64E7F6EB" w:rsidR="000538E7" w:rsidRPr="00C21643" w:rsidRDefault="00580C65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Angular: De cero a experto</w:t>
            </w: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8B505B" w14:textId="5B86FD7B" w:rsidR="000538E7" w:rsidRPr="00C21643" w:rsidRDefault="00FA0AB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Este curso ayuda a aprender Angular (la última versión) a profundidad mediante ejercicios y tareas. Partiendo de </w:t>
            </w:r>
            <w:r w:rsidR="00355B20" w:rsidRPr="00C21643">
              <w:rPr>
                <w:sz w:val="16"/>
                <w:szCs w:val="16"/>
              </w:rPr>
              <w:t>cero conocimientos</w:t>
            </w:r>
            <w:r w:rsidRPr="00C21643">
              <w:rPr>
                <w:sz w:val="16"/>
                <w:szCs w:val="16"/>
              </w:rPr>
              <w:t xml:space="preserve"> de </w:t>
            </w:r>
            <w:proofErr w:type="spellStart"/>
            <w:r w:rsidRPr="00C21643">
              <w:rPr>
                <w:sz w:val="16"/>
                <w:szCs w:val="16"/>
              </w:rPr>
              <w:t>TypeScript</w:t>
            </w:r>
            <w:proofErr w:type="spellEnd"/>
            <w:r w:rsidRPr="00C21643">
              <w:rPr>
                <w:sz w:val="16"/>
                <w:szCs w:val="16"/>
              </w:rPr>
              <w:t xml:space="preserve"> hasta crear un sistema robusto de autenticación, uso de mapas, consumo de servicios y mucho más</w:t>
            </w:r>
          </w:p>
        </w:tc>
        <w:tc>
          <w:tcPr>
            <w:tcW w:w="14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96772B" w14:textId="56AF1A00" w:rsidR="000538E7" w:rsidRPr="00C21643" w:rsidRDefault="001D421D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668ABB" w14:textId="3B87345F" w:rsidR="000538E7" w:rsidRPr="00C21643" w:rsidRDefault="00386A2D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  <w:r w:rsidR="00261B1E" w:rsidRPr="00C21643">
              <w:rPr>
                <w:sz w:val="16"/>
                <w:szCs w:val="16"/>
              </w:rPr>
              <w:t xml:space="preserve"> Web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E5072A" w14:textId="7A6DF573" w:rsidR="000538E7" w:rsidRPr="00C21643" w:rsidRDefault="001D34AA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4</w:t>
            </w:r>
            <w:r w:rsidR="00070AA6" w:rsidRPr="00C21643">
              <w:rPr>
                <w:sz w:val="16"/>
                <w:szCs w:val="16"/>
              </w:rPr>
              <w:t>h/se</w:t>
            </w:r>
            <w:r w:rsidR="00A541B6" w:rsidRPr="00C21643">
              <w:rPr>
                <w:sz w:val="16"/>
                <w:szCs w:val="16"/>
              </w:rPr>
              <w:t>mana</w:t>
            </w: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450D14A" w14:textId="66BEA3E0" w:rsidR="000538E7" w:rsidRPr="00C21643" w:rsidRDefault="00A541B6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Udemy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79E777" w14:textId="5DB37E56" w:rsidR="000538E7" w:rsidRPr="00C21643" w:rsidRDefault="00B71B60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Fernando Igual</w:t>
            </w: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B18311" w14:textId="4CB910EB" w:rsidR="000538E7" w:rsidRPr="00C21643" w:rsidRDefault="008B1288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</w:t>
            </w:r>
            <w:r w:rsidR="00D50905" w:rsidRPr="00C21643">
              <w:rPr>
                <w:sz w:val="16"/>
                <w:szCs w:val="16"/>
              </w:rPr>
              <w:t>7</w:t>
            </w:r>
            <w:r w:rsidR="009C31AD" w:rsidRPr="00C21643">
              <w:rPr>
                <w:sz w:val="16"/>
                <w:szCs w:val="16"/>
              </w:rPr>
              <w:t>/01/2025</w:t>
            </w:r>
          </w:p>
        </w:tc>
      </w:tr>
      <w:tr w:rsidR="000538E7" w:rsidRPr="00C21643" w14:paraId="2C367534" w14:textId="77777777">
        <w:trPr>
          <w:jc w:val="center"/>
        </w:trPr>
        <w:tc>
          <w:tcPr>
            <w:tcW w:w="1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02D292" w14:textId="1FCF1627" w:rsidR="000538E7" w:rsidRPr="00C21643" w:rsidRDefault="009A62A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Windows </w:t>
            </w:r>
            <w:proofErr w:type="spellStart"/>
            <w:r w:rsidRPr="00C21643">
              <w:rPr>
                <w:sz w:val="16"/>
                <w:szCs w:val="16"/>
              </w:rPr>
              <w:t>Presentation</w:t>
            </w:r>
            <w:proofErr w:type="spellEnd"/>
            <w:r w:rsidRPr="00C21643">
              <w:rPr>
                <w:sz w:val="16"/>
                <w:szCs w:val="16"/>
              </w:rPr>
              <w:t xml:space="preserve"> </w:t>
            </w:r>
            <w:proofErr w:type="spellStart"/>
            <w:r w:rsidRPr="00C21643">
              <w:rPr>
                <w:sz w:val="16"/>
                <w:szCs w:val="16"/>
              </w:rPr>
              <w:t>Foundation</w:t>
            </w:r>
            <w:proofErr w:type="spellEnd"/>
            <w:r w:rsidRPr="00C21643">
              <w:rPr>
                <w:sz w:val="16"/>
                <w:szCs w:val="16"/>
              </w:rPr>
              <w:t xml:space="preserve"> Masterclass</w:t>
            </w: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551FB4" w14:textId="5F3E6FF9" w:rsidR="000538E7" w:rsidRPr="00C21643" w:rsidRDefault="006C0E5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Este curso te enseñará cómo crear aplicaciones con una interfaz de usuario completa, utilizando la Windows </w:t>
            </w:r>
            <w:proofErr w:type="spellStart"/>
            <w:r w:rsidRPr="00C21643">
              <w:rPr>
                <w:sz w:val="16"/>
                <w:szCs w:val="16"/>
              </w:rPr>
              <w:t>Presentation</w:t>
            </w:r>
            <w:proofErr w:type="spellEnd"/>
            <w:r w:rsidRPr="00C21643">
              <w:rPr>
                <w:sz w:val="16"/>
                <w:szCs w:val="16"/>
              </w:rPr>
              <w:t xml:space="preserve"> </w:t>
            </w:r>
            <w:proofErr w:type="spellStart"/>
            <w:r w:rsidRPr="00C21643">
              <w:rPr>
                <w:sz w:val="16"/>
                <w:szCs w:val="16"/>
              </w:rPr>
              <w:t>Foundation</w:t>
            </w:r>
            <w:proofErr w:type="spellEnd"/>
            <w:r w:rsidRPr="00C21643">
              <w:rPr>
                <w:sz w:val="16"/>
                <w:szCs w:val="16"/>
              </w:rPr>
              <w:t xml:space="preserve"> (WPF) de Microsoft.</w:t>
            </w:r>
          </w:p>
        </w:tc>
        <w:tc>
          <w:tcPr>
            <w:tcW w:w="14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AE0F1C" w14:textId="19959915" w:rsidR="000538E7" w:rsidRPr="00C21643" w:rsidRDefault="00261B1E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869364" w14:textId="72069CA9" w:rsidR="000538E7" w:rsidRPr="00C21643" w:rsidRDefault="00261B1E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D144AA" w14:textId="1105FFAD" w:rsidR="000538E7" w:rsidRPr="00C21643" w:rsidRDefault="00110E4B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4h/semana</w:t>
            </w:r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43DF6F" w14:textId="533CF45A" w:rsidR="000538E7" w:rsidRPr="00C21643" w:rsidRDefault="00B922E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Udemy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DF8F93" w14:textId="7EDF3544" w:rsidR="000538E7" w:rsidRPr="00C21643" w:rsidRDefault="00764402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Fernando Igual</w:t>
            </w: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93DA9B" w14:textId="570D6952" w:rsidR="000538E7" w:rsidRPr="00C21643" w:rsidRDefault="006D318B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10/02/2025</w:t>
            </w:r>
          </w:p>
        </w:tc>
      </w:tr>
      <w:tr w:rsidR="000538E7" w:rsidRPr="00C21643" w14:paraId="23F5A597" w14:textId="77777777">
        <w:trPr>
          <w:jc w:val="center"/>
        </w:trPr>
        <w:tc>
          <w:tcPr>
            <w:tcW w:w="1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3B2056" w14:textId="0706345F" w:rsidR="000538E7" w:rsidRPr="00C21643" w:rsidRDefault="008737F2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UX: Máster en Diseño web y Experiencia de Usuario</w:t>
            </w: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5451EB" w14:textId="36C2A8DF" w:rsidR="000538E7" w:rsidRPr="00C21643" w:rsidRDefault="00876ACE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Este curso le enseñará todo lo que necesita saber sobre UX, incluido el diseño y el contenido. </w:t>
            </w:r>
          </w:p>
        </w:tc>
        <w:tc>
          <w:tcPr>
            <w:tcW w:w="14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D77392" w14:textId="32355F63" w:rsidR="000538E7" w:rsidRPr="00C21643" w:rsidRDefault="00ED6E6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Diseñador/a UI/UX 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7981A7" w14:textId="3C145BA4" w:rsidR="000538E7" w:rsidRPr="00C21643" w:rsidRDefault="00206B6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Diseño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6FC6CD" w14:textId="0B00879E" w:rsidR="000538E7" w:rsidRPr="00C21643" w:rsidRDefault="005972DA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3h/</w:t>
            </w:r>
            <w:proofErr w:type="spellStart"/>
            <w:r w:rsidRPr="00C21643">
              <w:rPr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2A65DE" w14:textId="62B8FFB0" w:rsidR="000538E7" w:rsidRPr="00C21643" w:rsidRDefault="005972DA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Udemy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929C64" w14:textId="15788CAE" w:rsidR="000538E7" w:rsidRPr="00C21643" w:rsidRDefault="005972DA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Fernando I</w:t>
            </w:r>
            <w:r w:rsidR="00D061FD" w:rsidRPr="00C21643">
              <w:rPr>
                <w:sz w:val="16"/>
                <w:szCs w:val="16"/>
              </w:rPr>
              <w:t>gual</w:t>
            </w: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865849" w14:textId="0728B225" w:rsidR="000538E7" w:rsidRPr="00C21643" w:rsidRDefault="00725166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</w:t>
            </w:r>
          </w:p>
        </w:tc>
      </w:tr>
      <w:tr w:rsidR="000538E7" w:rsidRPr="00C21643" w14:paraId="7146CD8E" w14:textId="77777777">
        <w:trPr>
          <w:jc w:val="center"/>
        </w:trPr>
        <w:tc>
          <w:tcPr>
            <w:tcW w:w="1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DE5242" w14:textId="0B96742B" w:rsidR="000538E7" w:rsidRPr="00B91B7C" w:rsidRDefault="005071DD">
            <w:pPr>
              <w:rPr>
                <w:sz w:val="16"/>
                <w:szCs w:val="16"/>
                <w:lang w:val="en-US"/>
              </w:rPr>
            </w:pPr>
            <w:r w:rsidRPr="00B91B7C">
              <w:rPr>
                <w:sz w:val="16"/>
                <w:szCs w:val="16"/>
                <w:lang w:val="en-US"/>
              </w:rPr>
              <w:t xml:space="preserve">User Stories+User Story Writing: </w:t>
            </w:r>
            <w:r w:rsidRPr="00B91B7C">
              <w:rPr>
                <w:sz w:val="16"/>
                <w:szCs w:val="16"/>
                <w:lang w:val="en-US"/>
              </w:rPr>
              <w:lastRenderedPageBreak/>
              <w:t>Agile Scrum &amp; Product Owner</w:t>
            </w: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06793D" w14:textId="43915AD0" w:rsidR="000538E7" w:rsidRPr="00C21643" w:rsidRDefault="00B729D2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lastRenderedPageBreak/>
              <w:t xml:space="preserve">Este curso te </w:t>
            </w:r>
            <w:r w:rsidR="009E521B" w:rsidRPr="00C21643">
              <w:rPr>
                <w:sz w:val="16"/>
                <w:szCs w:val="16"/>
              </w:rPr>
              <w:t xml:space="preserve">preparará para convertirte en </w:t>
            </w:r>
            <w:proofErr w:type="spellStart"/>
            <w:r w:rsidR="009E521B" w:rsidRPr="00C21643">
              <w:rPr>
                <w:sz w:val="16"/>
                <w:szCs w:val="16"/>
              </w:rPr>
              <w:lastRenderedPageBreak/>
              <w:t>product</w:t>
            </w:r>
            <w:proofErr w:type="spellEnd"/>
            <w:r w:rsidR="009E521B" w:rsidRPr="00C21643">
              <w:rPr>
                <w:sz w:val="16"/>
                <w:szCs w:val="16"/>
              </w:rPr>
              <w:t xml:space="preserve"> </w:t>
            </w:r>
            <w:proofErr w:type="spellStart"/>
            <w:r w:rsidR="009E521B" w:rsidRPr="00C21643">
              <w:rPr>
                <w:sz w:val="16"/>
                <w:szCs w:val="16"/>
              </w:rPr>
              <w:t>owner</w:t>
            </w:r>
            <w:proofErr w:type="spellEnd"/>
            <w:r w:rsidR="009E521B" w:rsidRPr="00C21643">
              <w:rPr>
                <w:sz w:val="16"/>
                <w:szCs w:val="16"/>
              </w:rPr>
              <w:t xml:space="preserve"> ágil o analista de negocio ágil,</w:t>
            </w:r>
          </w:p>
        </w:tc>
        <w:tc>
          <w:tcPr>
            <w:tcW w:w="14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6617C1" w14:textId="2963FA0E" w:rsidR="000538E7" w:rsidRPr="00C21643" w:rsidRDefault="008B2AA8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lastRenderedPageBreak/>
              <w:t>Pro</w:t>
            </w:r>
            <w:r w:rsidR="00A05FB6" w:rsidRPr="00C21643">
              <w:rPr>
                <w:sz w:val="16"/>
                <w:szCs w:val="16"/>
              </w:rPr>
              <w:t>ject Manager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AA0933" w14:textId="4920C2E7" w:rsidR="000538E7" w:rsidRPr="00C21643" w:rsidRDefault="005D023D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Gestión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2FCB4E" w14:textId="2458B9BB" w:rsidR="000538E7" w:rsidRPr="00C21643" w:rsidRDefault="00F90586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2h/</w:t>
            </w:r>
            <w:proofErr w:type="spellStart"/>
            <w:r w:rsidRPr="00C21643">
              <w:rPr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97711D" w14:textId="61B043C0" w:rsidR="000538E7" w:rsidRPr="00C21643" w:rsidRDefault="00F90586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Udemy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DB3018" w14:textId="5F9FCE6F" w:rsidR="000538E7" w:rsidRPr="00C21643" w:rsidRDefault="00F90586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Fernando Igual</w:t>
            </w: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D0B1EE" w14:textId="0E242ADE" w:rsidR="000538E7" w:rsidRPr="00C21643" w:rsidRDefault="003B7B6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</w:t>
            </w:r>
          </w:p>
        </w:tc>
      </w:tr>
      <w:tr w:rsidR="000538E7" w:rsidRPr="00C21643" w14:paraId="2890905C" w14:textId="77777777">
        <w:trPr>
          <w:jc w:val="center"/>
        </w:trPr>
        <w:tc>
          <w:tcPr>
            <w:tcW w:w="1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48A61D" w14:textId="58E05EC8" w:rsidR="000538E7" w:rsidRPr="00C21643" w:rsidRDefault="0014177C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Software </w:t>
            </w:r>
            <w:proofErr w:type="spellStart"/>
            <w:r w:rsidRPr="00C21643">
              <w:rPr>
                <w:sz w:val="16"/>
                <w:szCs w:val="16"/>
              </w:rPr>
              <w:t>Testing</w:t>
            </w:r>
            <w:proofErr w:type="spellEnd"/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19852C" w14:textId="6AD96DD5" w:rsidR="000538E7" w:rsidRPr="00C21643" w:rsidRDefault="00A973DB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Aprende conceptos de pruebas en </w:t>
            </w:r>
            <w:proofErr w:type="spellStart"/>
            <w:r w:rsidRPr="00C21643">
              <w:rPr>
                <w:sz w:val="16"/>
                <w:szCs w:val="16"/>
              </w:rPr>
              <w:t>white</w:t>
            </w:r>
            <w:proofErr w:type="spellEnd"/>
            <w:r w:rsidRPr="00C21643">
              <w:rPr>
                <w:sz w:val="16"/>
                <w:szCs w:val="16"/>
              </w:rPr>
              <w:t xml:space="preserve"> box, pruebas unitarias, sistema, software, regresión, gris, </w:t>
            </w:r>
            <w:proofErr w:type="spellStart"/>
            <w:r w:rsidRPr="00C21643">
              <w:rPr>
                <w:sz w:val="16"/>
                <w:szCs w:val="16"/>
              </w:rPr>
              <w:t>black</w:t>
            </w:r>
            <w:proofErr w:type="spellEnd"/>
            <w:r w:rsidRPr="00C21643">
              <w:rPr>
                <w:sz w:val="16"/>
                <w:szCs w:val="16"/>
              </w:rPr>
              <w:t xml:space="preserve"> box, integración</w:t>
            </w:r>
          </w:p>
        </w:tc>
        <w:tc>
          <w:tcPr>
            <w:tcW w:w="14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16AC46" w14:textId="33E55881" w:rsidR="000538E7" w:rsidRPr="00C21643" w:rsidRDefault="00BB0400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Quality Assurance (QA)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DBB141" w14:textId="2CC50034" w:rsidR="000538E7" w:rsidRPr="00C21643" w:rsidRDefault="004775C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QA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2BCA73" w14:textId="3B53E016" w:rsidR="000538E7" w:rsidRPr="00C21643" w:rsidRDefault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</w:t>
            </w:r>
            <w:r w:rsidR="00FC73C8" w:rsidRPr="00C21643">
              <w:rPr>
                <w:sz w:val="16"/>
                <w:szCs w:val="16"/>
              </w:rPr>
              <w:t>h/</w:t>
            </w:r>
            <w:proofErr w:type="spellStart"/>
            <w:r w:rsidR="00FC73C8" w:rsidRPr="00C21643">
              <w:rPr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E0294B1" w14:textId="1E7AAAFF" w:rsidR="000538E7" w:rsidRPr="00C21643" w:rsidRDefault="0072425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Udemy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0F07E5" w14:textId="78221CBB" w:rsidR="000538E7" w:rsidRPr="00C21643" w:rsidRDefault="0072425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Fernando Igual</w:t>
            </w: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AE9B82" w14:textId="0234F5C7" w:rsidR="000538E7" w:rsidRPr="00C21643" w:rsidRDefault="00FF0912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20/01/2025</w:t>
            </w:r>
          </w:p>
        </w:tc>
      </w:tr>
      <w:tr w:rsidR="000538E7" w:rsidRPr="00C21643" w14:paraId="32407AAB" w14:textId="77777777">
        <w:trPr>
          <w:jc w:val="center"/>
        </w:trPr>
        <w:tc>
          <w:tcPr>
            <w:tcW w:w="1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FEF3DC" w14:textId="7F18B7E0" w:rsidR="000538E7" w:rsidRPr="00B91B7C" w:rsidRDefault="00C50C8C">
            <w:pPr>
              <w:rPr>
                <w:sz w:val="16"/>
                <w:szCs w:val="16"/>
                <w:lang w:val="en-US"/>
              </w:rPr>
            </w:pPr>
            <w:r w:rsidRPr="00B91B7C">
              <w:rPr>
                <w:sz w:val="16"/>
                <w:szCs w:val="16"/>
                <w:lang w:val="en-US"/>
              </w:rPr>
              <w:t xml:space="preserve">React Native Expo from Beginner to </w:t>
            </w:r>
            <w:r w:rsidR="00825B30" w:rsidRPr="00B91B7C">
              <w:rPr>
                <w:sz w:val="16"/>
                <w:szCs w:val="16"/>
                <w:lang w:val="en-US"/>
              </w:rPr>
              <w:t>Pro:</w:t>
            </w:r>
            <w:r w:rsidRPr="00B91B7C">
              <w:rPr>
                <w:sz w:val="16"/>
                <w:szCs w:val="16"/>
                <w:lang w:val="en-US"/>
              </w:rPr>
              <w:t xml:space="preserve"> Also with MeteorJS</w:t>
            </w: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DE21FA" w14:textId="1DCCB1D3" w:rsidR="000538E7" w:rsidRPr="00C21643" w:rsidRDefault="005E6B3D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Aprender a programar aplicaciones fácilmente con </w:t>
            </w:r>
            <w:proofErr w:type="spellStart"/>
            <w:r w:rsidRPr="00C21643">
              <w:rPr>
                <w:sz w:val="16"/>
                <w:szCs w:val="16"/>
              </w:rPr>
              <w:t>React</w:t>
            </w:r>
            <w:proofErr w:type="spellEnd"/>
            <w:r w:rsidRPr="00C21643">
              <w:rPr>
                <w:sz w:val="16"/>
                <w:szCs w:val="16"/>
              </w:rPr>
              <w:t xml:space="preserve"> Native Expo. </w:t>
            </w:r>
          </w:p>
        </w:tc>
        <w:tc>
          <w:tcPr>
            <w:tcW w:w="14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CA529B" w14:textId="698D6DDE" w:rsidR="000538E7" w:rsidRPr="00C21643" w:rsidRDefault="005E6B3D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CFD59B" w14:textId="6D1A638C" w:rsidR="000538E7" w:rsidRPr="00C21643" w:rsidRDefault="005E6B3D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 Web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427839" w14:textId="4BB004F7" w:rsidR="000538E7" w:rsidRPr="00C21643" w:rsidRDefault="009815E2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</w:t>
            </w:r>
            <w:r w:rsidR="004447E4" w:rsidRPr="00C21643">
              <w:rPr>
                <w:sz w:val="16"/>
                <w:szCs w:val="16"/>
              </w:rPr>
              <w:t>h/</w:t>
            </w:r>
            <w:proofErr w:type="spellStart"/>
            <w:r w:rsidR="004447E4" w:rsidRPr="00C21643">
              <w:rPr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0ADF2C" w14:textId="7FF65E33" w:rsidR="000538E7" w:rsidRPr="00C21643" w:rsidRDefault="004447E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Udemy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208B39" w14:textId="472C0FE3" w:rsidR="000538E7" w:rsidRPr="00C21643" w:rsidRDefault="004447E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Fernando Igual</w:t>
            </w: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8A0DCF" w14:textId="593F116A" w:rsidR="000538E7" w:rsidRPr="00C21643" w:rsidRDefault="009F71D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05/05</w:t>
            </w:r>
            <w:r w:rsidR="00421F8C" w:rsidRPr="00C21643">
              <w:rPr>
                <w:sz w:val="16"/>
                <w:szCs w:val="16"/>
              </w:rPr>
              <w:t>/2025</w:t>
            </w:r>
          </w:p>
        </w:tc>
      </w:tr>
      <w:tr w:rsidR="000538E7" w:rsidRPr="00C21643" w14:paraId="71AC778D" w14:textId="77777777">
        <w:trPr>
          <w:jc w:val="center"/>
        </w:trPr>
        <w:tc>
          <w:tcPr>
            <w:tcW w:w="1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AEBBFF" w14:textId="676AA3FF" w:rsidR="000538E7" w:rsidRPr="00C21643" w:rsidRDefault="00054AC5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Habilidades Directivas para Gestionar un Hospital Moderno</w:t>
            </w: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6F2996" w14:textId="0165D41A" w:rsidR="000538E7" w:rsidRPr="00C21643" w:rsidRDefault="00C12393" w:rsidP="00226A0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Aprender a </w:t>
            </w:r>
            <w:r w:rsidR="008E348F" w:rsidRPr="00C21643">
              <w:rPr>
                <w:sz w:val="16"/>
                <w:szCs w:val="16"/>
              </w:rPr>
              <w:t>u</w:t>
            </w:r>
            <w:r w:rsidRPr="00C21643">
              <w:rPr>
                <w:sz w:val="16"/>
                <w:szCs w:val="16"/>
              </w:rPr>
              <w:t xml:space="preserve">tilizar la tecnología más disruptiva en la industria </w:t>
            </w:r>
            <w:proofErr w:type="spellStart"/>
            <w:r w:rsidRPr="00C21643">
              <w:rPr>
                <w:sz w:val="16"/>
                <w:szCs w:val="16"/>
              </w:rPr>
              <w:t>hospitalariaa</w:t>
            </w:r>
            <w:proofErr w:type="spellEnd"/>
          </w:p>
        </w:tc>
        <w:tc>
          <w:tcPr>
            <w:tcW w:w="14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9B3464" w14:textId="46B4A5EA" w:rsidR="00845A88" w:rsidRPr="00C21643" w:rsidRDefault="005642B1">
            <w:pPr>
              <w:rPr>
                <w:sz w:val="16"/>
                <w:szCs w:val="16"/>
              </w:rPr>
            </w:pPr>
            <w:proofErr w:type="spellStart"/>
            <w:r w:rsidRPr="00C21643">
              <w:rPr>
                <w:sz w:val="16"/>
                <w:szCs w:val="16"/>
              </w:rPr>
              <w:t>Pr</w:t>
            </w:r>
            <w:r w:rsidR="00D8411F" w:rsidRPr="00C21643">
              <w:rPr>
                <w:sz w:val="16"/>
                <w:szCs w:val="16"/>
              </w:rPr>
              <w:t>od</w:t>
            </w:r>
            <w:r w:rsidRPr="00C21643">
              <w:rPr>
                <w:sz w:val="16"/>
                <w:szCs w:val="16"/>
              </w:rPr>
              <w:t>uct</w:t>
            </w:r>
            <w:proofErr w:type="spellEnd"/>
            <w:r w:rsidRPr="00C21643">
              <w:rPr>
                <w:sz w:val="16"/>
                <w:szCs w:val="16"/>
              </w:rPr>
              <w:t xml:space="preserve"> Owner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358C15" w14:textId="1D0C6155" w:rsidR="000538E7" w:rsidRPr="00C21643" w:rsidRDefault="001C62B0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Gestión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4C04D4" w14:textId="197D0B62" w:rsidR="000538E7" w:rsidRPr="00C21643" w:rsidRDefault="001E7AEA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</w:t>
            </w:r>
            <w:r w:rsidR="001C62B0" w:rsidRPr="00C21643">
              <w:rPr>
                <w:sz w:val="16"/>
                <w:szCs w:val="16"/>
              </w:rPr>
              <w:t>h/</w:t>
            </w:r>
            <w:proofErr w:type="spellStart"/>
            <w:r w:rsidR="001C62B0" w:rsidRPr="00C21643">
              <w:rPr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6214F5" w14:textId="72AF0D67" w:rsidR="000538E7" w:rsidRPr="00C21643" w:rsidRDefault="001C62B0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Udemy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CAA99D" w14:textId="7F93347A" w:rsidR="000538E7" w:rsidRPr="00C21643" w:rsidRDefault="001C62B0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Fernando Igual</w:t>
            </w: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D99EC4" w14:textId="49983F72" w:rsidR="000538E7" w:rsidRPr="00C21643" w:rsidRDefault="007B4DD3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10/02/2025</w:t>
            </w:r>
          </w:p>
        </w:tc>
      </w:tr>
      <w:tr w:rsidR="00970879" w:rsidRPr="00C21643" w14:paraId="7D81F9A6" w14:textId="77777777">
        <w:trPr>
          <w:jc w:val="center"/>
        </w:trPr>
        <w:tc>
          <w:tcPr>
            <w:tcW w:w="1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F06C21" w14:textId="0F6B2697" w:rsidR="00970879" w:rsidRPr="00C21643" w:rsidRDefault="0097087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Complete C# Masterclass</w:t>
            </w:r>
          </w:p>
        </w:tc>
        <w:tc>
          <w:tcPr>
            <w:tcW w:w="255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713011" w14:textId="09FB0944" w:rsidR="00970879" w:rsidRPr="00C21643" w:rsidRDefault="005E02E5" w:rsidP="00226A0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Programación en C# de la A </w:t>
            </w:r>
            <w:proofErr w:type="spellStart"/>
            <w:r w:rsidRPr="00C21643">
              <w:rPr>
                <w:sz w:val="16"/>
                <w:szCs w:val="16"/>
              </w:rPr>
              <w:t>a</w:t>
            </w:r>
            <w:proofErr w:type="spellEnd"/>
            <w:r w:rsidRPr="00C21643">
              <w:rPr>
                <w:sz w:val="16"/>
                <w:szCs w:val="16"/>
              </w:rPr>
              <w:t xml:space="preserve"> la Z. Sumérgete en .NET, POO, código limpio, LINQ, WPF, genéricos, pruebas unitarias y más.</w:t>
            </w:r>
          </w:p>
        </w:tc>
        <w:tc>
          <w:tcPr>
            <w:tcW w:w="14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4DBC3E" w14:textId="48231149" w:rsidR="00970879" w:rsidRPr="00C21643" w:rsidRDefault="00D20F82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3B559E" w14:textId="6A44CE11" w:rsidR="00970879" w:rsidRPr="00C21643" w:rsidRDefault="00D13ECB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9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503FA1" w14:textId="6AAFFB1A" w:rsidR="00970879" w:rsidRPr="00C21643" w:rsidRDefault="00CB644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4</w:t>
            </w:r>
            <w:r w:rsidR="004C1279" w:rsidRPr="00C21643">
              <w:rPr>
                <w:sz w:val="16"/>
                <w:szCs w:val="16"/>
              </w:rPr>
              <w:t>h/</w:t>
            </w:r>
            <w:proofErr w:type="spellStart"/>
            <w:r w:rsidR="004C1279" w:rsidRPr="00C21643">
              <w:rPr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119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A5C3EE" w14:textId="15282906" w:rsidR="00970879" w:rsidRPr="00C21643" w:rsidRDefault="004C127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Udemy</w:t>
            </w:r>
          </w:p>
        </w:tc>
        <w:tc>
          <w:tcPr>
            <w:tcW w:w="124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5A3D07" w14:textId="5085BA4A" w:rsidR="00970879" w:rsidRPr="00C21643" w:rsidRDefault="005F249D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Fernando Igual</w:t>
            </w:r>
          </w:p>
        </w:tc>
        <w:tc>
          <w:tcPr>
            <w:tcW w:w="136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E41EE4" w14:textId="612FBC7B" w:rsidR="00970879" w:rsidRPr="00C21643" w:rsidRDefault="001812E2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26/05</w:t>
            </w:r>
            <w:r w:rsidR="00597879" w:rsidRPr="00C21643">
              <w:rPr>
                <w:sz w:val="16"/>
                <w:szCs w:val="16"/>
              </w:rPr>
              <w:t>/2025</w:t>
            </w:r>
          </w:p>
        </w:tc>
      </w:tr>
    </w:tbl>
    <w:p w14:paraId="00735ED4" w14:textId="77777777" w:rsidR="000538E7" w:rsidRPr="00C21643" w:rsidRDefault="000538E7"/>
    <w:p w14:paraId="6509A622" w14:textId="77777777" w:rsidR="000538E7" w:rsidRPr="006367D0" w:rsidRDefault="000443E8" w:rsidP="006367D0">
      <w:pPr>
        <w:jc w:val="both"/>
        <w:rPr>
          <w:rFonts w:ascii="Arial" w:eastAsia="Montserrat" w:hAnsi="Arial" w:cs="Arial"/>
          <w:b/>
          <w:bCs/>
          <w:color w:val="E5004C"/>
          <w:kern w:val="0"/>
          <w:lang w:val="es-ES"/>
          <w14:ligatures w14:val="none"/>
        </w:rPr>
      </w:pPr>
      <w:r w:rsidRPr="006367D0">
        <w:rPr>
          <w:rFonts w:ascii="Arial" w:eastAsia="Montserrat" w:hAnsi="Arial" w:cs="Arial"/>
          <w:b/>
          <w:bCs/>
          <w:color w:val="E5004C"/>
          <w:kern w:val="0"/>
          <w:lang w:val="es-ES"/>
          <w14:ligatures w14:val="none"/>
        </w:rPr>
        <w:t>B. Registro de ejecución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82"/>
        <w:gridCol w:w="1740"/>
        <w:gridCol w:w="1394"/>
        <w:gridCol w:w="1193"/>
        <w:gridCol w:w="1290"/>
        <w:gridCol w:w="1122"/>
        <w:gridCol w:w="1127"/>
        <w:gridCol w:w="1128"/>
      </w:tblGrid>
      <w:tr w:rsidR="005F1E67" w:rsidRPr="00C21643" w14:paraId="6908C27D" w14:textId="77777777" w:rsidTr="006367D0">
        <w:trPr>
          <w:trHeight w:val="317"/>
          <w:jc w:val="center"/>
        </w:trPr>
        <w:tc>
          <w:tcPr>
            <w:tcW w:w="1082" w:type="dxa"/>
            <w:shd w:val="clear" w:color="auto" w:fill="E5004C"/>
            <w:vAlign w:val="center"/>
          </w:tcPr>
          <w:p w14:paraId="4214CAB7" w14:textId="3BD3EA71" w:rsidR="005F1E67" w:rsidRPr="00C21643" w:rsidRDefault="005F1E67" w:rsidP="005F1E67">
            <w:pPr>
              <w:jc w:val="center"/>
              <w:rPr>
                <w:rFonts w:ascii="Aptos" w:hAnsi="Aptos"/>
                <w:b/>
                <w:color w:val="000000"/>
                <w:sz w:val="16"/>
                <w:szCs w:val="20"/>
              </w:rPr>
            </w:pPr>
            <w:r w:rsidRPr="00C21643">
              <w:rPr>
                <w:rFonts w:ascii="Aptos" w:hAnsi="Aptos"/>
                <w:b/>
                <w:color w:val="000000"/>
                <w:sz w:val="16"/>
                <w:szCs w:val="20"/>
              </w:rPr>
              <w:t>Fecha</w:t>
            </w:r>
          </w:p>
        </w:tc>
        <w:tc>
          <w:tcPr>
            <w:tcW w:w="1740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75401D" w14:textId="77777777" w:rsidR="005F1E67" w:rsidRPr="00C21643" w:rsidRDefault="005F1E67" w:rsidP="005F1E67">
            <w:pPr>
              <w:jc w:val="center"/>
              <w:rPr>
                <w:sz w:val="16"/>
                <w:szCs w:val="20"/>
              </w:rPr>
            </w:pPr>
            <w:r w:rsidRPr="00C21643">
              <w:rPr>
                <w:rFonts w:ascii="Aptos" w:hAnsi="Aptos"/>
                <w:b/>
                <w:color w:val="000000"/>
                <w:sz w:val="16"/>
                <w:szCs w:val="20"/>
              </w:rPr>
              <w:t>Curso / actividad</w:t>
            </w:r>
          </w:p>
        </w:tc>
        <w:tc>
          <w:tcPr>
            <w:tcW w:w="1394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2984F5" w14:textId="77777777" w:rsidR="005F1E67" w:rsidRPr="00C21643" w:rsidRDefault="005F1E67" w:rsidP="005F1E67">
            <w:pPr>
              <w:jc w:val="center"/>
              <w:rPr>
                <w:sz w:val="16"/>
                <w:szCs w:val="20"/>
              </w:rPr>
            </w:pPr>
            <w:r w:rsidRPr="00C21643">
              <w:rPr>
                <w:rFonts w:ascii="Aptos" w:hAnsi="Aptos"/>
                <w:b/>
                <w:color w:val="000000"/>
                <w:sz w:val="16"/>
                <w:szCs w:val="20"/>
              </w:rPr>
              <w:t>Versión/proceso afectado</w:t>
            </w:r>
          </w:p>
        </w:tc>
        <w:tc>
          <w:tcPr>
            <w:tcW w:w="119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DE7E79" w14:textId="77777777" w:rsidR="005F1E67" w:rsidRPr="00C21643" w:rsidRDefault="005F1E67" w:rsidP="005F1E67">
            <w:pPr>
              <w:jc w:val="center"/>
              <w:rPr>
                <w:sz w:val="16"/>
                <w:szCs w:val="20"/>
              </w:rPr>
            </w:pPr>
            <w:r w:rsidRPr="00C21643">
              <w:rPr>
                <w:rFonts w:ascii="Aptos" w:hAnsi="Aptos"/>
                <w:b/>
                <w:color w:val="000000"/>
                <w:sz w:val="16"/>
                <w:szCs w:val="20"/>
              </w:rPr>
              <w:t>Asistente</w:t>
            </w:r>
          </w:p>
        </w:tc>
        <w:tc>
          <w:tcPr>
            <w:tcW w:w="1290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A6CF23" w14:textId="77777777" w:rsidR="005F1E67" w:rsidRPr="00C21643" w:rsidRDefault="005F1E67" w:rsidP="005F1E67">
            <w:pPr>
              <w:jc w:val="center"/>
              <w:rPr>
                <w:sz w:val="16"/>
                <w:szCs w:val="20"/>
              </w:rPr>
            </w:pPr>
            <w:r w:rsidRPr="00C21643">
              <w:rPr>
                <w:rFonts w:ascii="Aptos" w:hAnsi="Aptos"/>
                <w:b/>
                <w:color w:val="000000"/>
                <w:sz w:val="16"/>
                <w:szCs w:val="20"/>
              </w:rPr>
              <w:t>Rol</w:t>
            </w:r>
          </w:p>
        </w:tc>
        <w:tc>
          <w:tcPr>
            <w:tcW w:w="112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6529C4" w14:textId="77777777" w:rsidR="005F1E67" w:rsidRPr="00C21643" w:rsidRDefault="005F1E67" w:rsidP="005F1E67">
            <w:pPr>
              <w:jc w:val="center"/>
              <w:rPr>
                <w:sz w:val="16"/>
                <w:szCs w:val="20"/>
              </w:rPr>
            </w:pPr>
            <w:r w:rsidRPr="00C21643">
              <w:rPr>
                <w:rFonts w:ascii="Aptos" w:hAnsi="Aptos"/>
                <w:b/>
                <w:color w:val="000000"/>
                <w:sz w:val="16"/>
                <w:szCs w:val="20"/>
              </w:rPr>
              <w:t>Asistencia</w:t>
            </w:r>
          </w:p>
        </w:tc>
        <w:tc>
          <w:tcPr>
            <w:tcW w:w="1127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0A342E" w14:textId="44D484BA" w:rsidR="005F1E67" w:rsidRPr="00C21643" w:rsidRDefault="005F1E67" w:rsidP="005F1E67">
            <w:pPr>
              <w:jc w:val="center"/>
              <w:rPr>
                <w:sz w:val="16"/>
                <w:szCs w:val="20"/>
              </w:rPr>
            </w:pPr>
            <w:r w:rsidRPr="00C21643">
              <w:rPr>
                <w:rFonts w:ascii="Aptos" w:hAnsi="Aptos"/>
                <w:b/>
                <w:color w:val="000000"/>
                <w:sz w:val="16"/>
                <w:szCs w:val="20"/>
              </w:rPr>
              <w:t xml:space="preserve">Modo de evaluación </w:t>
            </w:r>
          </w:p>
        </w:tc>
        <w:tc>
          <w:tcPr>
            <w:tcW w:w="1128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80960A" w14:textId="77777777" w:rsidR="005F1E67" w:rsidRPr="00C21643" w:rsidRDefault="005F1E67" w:rsidP="005F1E67">
            <w:pPr>
              <w:jc w:val="center"/>
              <w:rPr>
                <w:sz w:val="16"/>
                <w:szCs w:val="20"/>
              </w:rPr>
            </w:pPr>
            <w:r w:rsidRPr="00C21643">
              <w:rPr>
                <w:rFonts w:ascii="Aptos" w:hAnsi="Aptos"/>
                <w:b/>
                <w:color w:val="000000"/>
                <w:sz w:val="16"/>
                <w:szCs w:val="20"/>
              </w:rPr>
              <w:t>Evidencia / enlace</w:t>
            </w:r>
          </w:p>
        </w:tc>
      </w:tr>
      <w:tr w:rsidR="005F1E67" w:rsidRPr="00C21643" w14:paraId="2CE06FA7" w14:textId="77777777" w:rsidTr="00307889">
        <w:trPr>
          <w:trHeight w:val="317"/>
          <w:jc w:val="center"/>
        </w:trPr>
        <w:tc>
          <w:tcPr>
            <w:tcW w:w="1082" w:type="dxa"/>
            <w:vAlign w:val="center"/>
          </w:tcPr>
          <w:p w14:paraId="00027259" w14:textId="4BD5D501" w:rsidR="005F1E67" w:rsidRPr="00C21643" w:rsidRDefault="005F1E67" w:rsidP="005F1E6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1D3E7E" w14:textId="06D9A48A" w:rsidR="005F1E67" w:rsidRPr="00C21643" w:rsidRDefault="005F1E67" w:rsidP="005F1E6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Aprende a dominar Git de cero a experto!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F34030" w14:textId="0F701EE7" w:rsidR="005F1E67" w:rsidRPr="00C21643" w:rsidRDefault="005F1E67" w:rsidP="005F1E6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F2582A" w14:textId="2D0333F1" w:rsidR="005F1E67" w:rsidRPr="00C21643" w:rsidRDefault="005F1E67" w:rsidP="005F1E6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Lola Verde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2D1E4C" w14:textId="54213CBE" w:rsidR="005F1E67" w:rsidRPr="00C21643" w:rsidRDefault="005F1E67" w:rsidP="005F1E6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F017AF" w14:textId="27F59988" w:rsidR="005F1E67" w:rsidRPr="00C21643" w:rsidRDefault="005F1E67" w:rsidP="005F1E6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 al 17/01/2025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2A5855" w14:textId="0AD7EADE" w:rsidR="005F1E67" w:rsidRPr="00C21643" w:rsidRDefault="005F1E67" w:rsidP="005F1E6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8B9503" w14:textId="034BC8AC" w:rsidR="005F1E67" w:rsidRPr="00C21643" w:rsidRDefault="005F1E67" w:rsidP="005F1E67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9F1DE1" w:rsidRPr="00C21643" w14:paraId="39F64A98" w14:textId="77777777" w:rsidTr="00307889">
        <w:trPr>
          <w:trHeight w:val="317"/>
          <w:jc w:val="center"/>
        </w:trPr>
        <w:tc>
          <w:tcPr>
            <w:tcW w:w="1082" w:type="dxa"/>
            <w:vAlign w:val="center"/>
          </w:tcPr>
          <w:p w14:paraId="6125706E" w14:textId="65596D0A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19163A" w14:textId="6CF35425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Aprende a dominar Git de cero a experto!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7685EA" w14:textId="4722EAC0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FC297E" w14:textId="430180F7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Alberto Sánchez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D08530" w14:textId="0A45E676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92680A" w14:textId="13AB1821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 al 17/01/2025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075C74" w14:textId="25C96FE6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72B0D2" w14:textId="3BD69017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9F1DE1" w:rsidRPr="00C21643" w14:paraId="0BAC0712" w14:textId="77777777" w:rsidTr="00307889">
        <w:trPr>
          <w:trHeight w:val="317"/>
          <w:jc w:val="center"/>
        </w:trPr>
        <w:tc>
          <w:tcPr>
            <w:tcW w:w="1082" w:type="dxa"/>
            <w:vAlign w:val="center"/>
          </w:tcPr>
          <w:p w14:paraId="4CA1FC5D" w14:textId="32B90521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B4936E" w14:textId="4B48D04A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Aprende a dominar Git de cero a experto!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88B528" w14:textId="7B65D430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9AA356" w14:textId="424AFC35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Alejandro Escribano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78F1FC" w14:textId="4C52DEB2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E81EEB" w14:textId="7CAFCDDC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 al 17/01/2025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30A255" w14:textId="7F7968BB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D07883" w14:textId="6FB3B8DB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9F1DE1" w:rsidRPr="00C21643" w14:paraId="14876A30" w14:textId="77777777" w:rsidTr="00307889">
        <w:trPr>
          <w:trHeight w:val="317"/>
          <w:jc w:val="center"/>
        </w:trPr>
        <w:tc>
          <w:tcPr>
            <w:tcW w:w="1082" w:type="dxa"/>
            <w:vAlign w:val="center"/>
          </w:tcPr>
          <w:p w14:paraId="564A6146" w14:textId="7F069D6C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F7C449" w14:textId="54B75C5B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Aprende a dominar Git de cero a experto!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31DB4C" w14:textId="195EFFE7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B69D9F" w14:textId="59B1C07D" w:rsidR="009F1DE1" w:rsidRPr="00C21643" w:rsidRDefault="00C353B0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Líder</w:t>
            </w:r>
            <w:r w:rsidR="009F1DE1" w:rsidRPr="00C21643">
              <w:rPr>
                <w:sz w:val="16"/>
                <w:szCs w:val="16"/>
              </w:rPr>
              <w:t xml:space="preserve"> Julián Rojas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C99A48" w14:textId="65510AE0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307482" w14:textId="2F819F60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 al 17/01/2025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05C6F4" w14:textId="1ACC021D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AE733A" w14:textId="1F79DD04" w:rsidR="009F1DE1" w:rsidRPr="00C21643" w:rsidRDefault="009F1DE1" w:rsidP="009F1DE1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317594" w:rsidRPr="00C21643" w14:paraId="0938B466" w14:textId="77777777" w:rsidTr="00307889">
        <w:trPr>
          <w:trHeight w:val="317"/>
          <w:jc w:val="center"/>
        </w:trPr>
        <w:tc>
          <w:tcPr>
            <w:tcW w:w="1082" w:type="dxa"/>
            <w:vAlign w:val="center"/>
          </w:tcPr>
          <w:p w14:paraId="3A301010" w14:textId="10CB263C" w:rsidR="00317594" w:rsidRPr="00C21643" w:rsidRDefault="00317594" w:rsidP="0031759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</w:t>
            </w:r>
            <w:r w:rsidR="002C78CD" w:rsidRPr="00C21643">
              <w:rPr>
                <w:sz w:val="16"/>
                <w:szCs w:val="16"/>
              </w:rPr>
              <w:t>7</w:t>
            </w:r>
            <w:r w:rsidRPr="00C21643">
              <w:rPr>
                <w:sz w:val="16"/>
                <w:szCs w:val="16"/>
              </w:rPr>
              <w:t>/01/2025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81E665" w14:textId="127F64CD" w:rsidR="00317594" w:rsidRPr="00C21643" w:rsidRDefault="00317594" w:rsidP="0031759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Angular: De cero a experto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705EDA" w14:textId="6BA371C0" w:rsidR="00317594" w:rsidRPr="00C21643" w:rsidRDefault="00317594" w:rsidP="0031759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F3807A" w14:textId="06D23317" w:rsidR="00317594" w:rsidRPr="00C21643" w:rsidRDefault="00317594" w:rsidP="0031759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Alberto Sánchez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949366" w14:textId="6378BBC0" w:rsidR="00317594" w:rsidRPr="00C21643" w:rsidRDefault="00317594" w:rsidP="0031759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E78A0C" w14:textId="7444EEFF" w:rsidR="00317594" w:rsidRPr="00C21643" w:rsidRDefault="00317594" w:rsidP="0031759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27/01/2025 al 04/04/2025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D5B676" w14:textId="7B5959E1" w:rsidR="00317594" w:rsidRPr="00C21643" w:rsidRDefault="00317594" w:rsidP="0031759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C5757A" w14:textId="2DDA0CCB" w:rsidR="00317594" w:rsidRPr="00C21643" w:rsidRDefault="00317594" w:rsidP="00317594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C92775" w:rsidRPr="00C21643" w14:paraId="45619960" w14:textId="77777777" w:rsidTr="00C92775">
        <w:trPr>
          <w:trHeight w:val="317"/>
          <w:jc w:val="center"/>
        </w:trPr>
        <w:tc>
          <w:tcPr>
            <w:tcW w:w="1082" w:type="dxa"/>
            <w:vAlign w:val="center"/>
          </w:tcPr>
          <w:p w14:paraId="5B89507A" w14:textId="589F8D1D" w:rsidR="00C92775" w:rsidRPr="00C21643" w:rsidRDefault="00C92775" w:rsidP="00C92775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lastRenderedPageBreak/>
              <w:t>27/01/2025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9C0FEA" w14:textId="18DD9CBA" w:rsidR="00C92775" w:rsidRPr="00C21643" w:rsidRDefault="00C92775" w:rsidP="00C92775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Angular: De cero a experto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1B820A" w14:textId="08D25BAC" w:rsidR="00C92775" w:rsidRPr="00C21643" w:rsidRDefault="00C92775" w:rsidP="00C92775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588131" w14:textId="48FEABE5" w:rsidR="00C92775" w:rsidRPr="00C21643" w:rsidRDefault="00C92775" w:rsidP="00C92775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Alejandro Escribano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60FA2F" w14:textId="6B3D03BC" w:rsidR="00C92775" w:rsidRPr="00C21643" w:rsidRDefault="00C92775" w:rsidP="00C92775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6ABE8E" w14:textId="378B8B6E" w:rsidR="00C92775" w:rsidRPr="00C21643" w:rsidRDefault="00C92775" w:rsidP="00C92775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27/01/2025 al 04/04/2025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4D1D73" w14:textId="49885C6E" w:rsidR="00C92775" w:rsidRPr="00C21643" w:rsidRDefault="00C92775" w:rsidP="00C92775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6F92DB" w14:textId="0F4EC746" w:rsidR="00C92775" w:rsidRPr="00C21643" w:rsidRDefault="00C92775" w:rsidP="00C92775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EF7359" w:rsidRPr="00C21643" w14:paraId="63140239" w14:textId="77777777" w:rsidTr="00E53303">
        <w:trPr>
          <w:trHeight w:val="317"/>
          <w:jc w:val="center"/>
        </w:trPr>
        <w:tc>
          <w:tcPr>
            <w:tcW w:w="1082" w:type="dxa"/>
            <w:vAlign w:val="center"/>
          </w:tcPr>
          <w:p w14:paraId="13BEFAEE" w14:textId="0B820DA9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10/02/2025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B394DA" w14:textId="68D78ECD" w:rsidR="00EF7359" w:rsidRPr="00C21643" w:rsidRDefault="00EF7359" w:rsidP="00EF7359">
            <w:pPr>
              <w:rPr>
                <w:sz w:val="16"/>
                <w:szCs w:val="16"/>
                <w:lang w:val="en-US"/>
              </w:rPr>
            </w:pPr>
            <w:r w:rsidRPr="00C21643">
              <w:rPr>
                <w:sz w:val="16"/>
                <w:szCs w:val="16"/>
                <w:lang w:val="en-US"/>
              </w:rPr>
              <w:t>Windows Presentation Foundation Masterclass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624AC3" w14:textId="6C40FB39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DACCF7" w14:textId="75DD83EF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Lola Verde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F60D6D" w14:textId="78B52545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6DF3D4" w14:textId="7E5C586E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10/02/2025 al 14/03/2025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199C32" w14:textId="4E984742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89E49C" w14:textId="42F2866B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EF7359" w:rsidRPr="00C21643" w14:paraId="77ECD58A" w14:textId="77777777" w:rsidTr="00E53303">
        <w:trPr>
          <w:trHeight w:val="317"/>
          <w:jc w:val="center"/>
        </w:trPr>
        <w:tc>
          <w:tcPr>
            <w:tcW w:w="1082" w:type="dxa"/>
            <w:vAlign w:val="center"/>
          </w:tcPr>
          <w:p w14:paraId="7C7631CF" w14:textId="4FB90655" w:rsidR="00EF7359" w:rsidRPr="00C21643" w:rsidRDefault="009F27F7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</w:t>
            </w:r>
            <w:r w:rsidR="00844D4B" w:rsidRPr="00C21643">
              <w:rPr>
                <w:sz w:val="16"/>
                <w:szCs w:val="16"/>
              </w:rPr>
              <w:t>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EBD2A9" w14:textId="519A9824" w:rsidR="00EF7359" w:rsidRPr="00B91B7C" w:rsidRDefault="009F27F7" w:rsidP="00EF7359">
            <w:pPr>
              <w:rPr>
                <w:sz w:val="16"/>
                <w:szCs w:val="16"/>
              </w:rPr>
            </w:pPr>
            <w:r w:rsidRPr="00B91B7C">
              <w:rPr>
                <w:sz w:val="16"/>
                <w:szCs w:val="16"/>
              </w:rPr>
              <w:t>UX: Máster en Diseño web y Experiencia de Usuario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FD7AE7" w14:textId="5B1ED44C" w:rsidR="00EF7359" w:rsidRPr="00C21643" w:rsidRDefault="009F27F7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Diseño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60E422" w14:textId="060541E0" w:rsidR="00EF7359" w:rsidRPr="00C21643" w:rsidRDefault="009F27F7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Irene </w:t>
            </w:r>
            <w:r w:rsidR="006829BA" w:rsidRPr="00C21643">
              <w:rPr>
                <w:sz w:val="16"/>
                <w:szCs w:val="16"/>
              </w:rPr>
              <w:t>Esteve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1CBBB4" w14:textId="5DBC2795" w:rsidR="00EF7359" w:rsidRPr="00C21643" w:rsidRDefault="006829BA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Diseñador/a UI/UX</w:t>
            </w:r>
            <w:r w:rsidRPr="00C21643">
              <w:rPr>
                <w:sz w:val="14"/>
                <w:szCs w:val="14"/>
              </w:rPr>
              <w:t> 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59A994" w14:textId="57324DCF" w:rsidR="00EF7359" w:rsidRPr="00C21643" w:rsidRDefault="000768C8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 al 14/01/2025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3A862B" w14:textId="3BF21255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3A0C0B" w14:textId="50B61075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EF7359" w:rsidRPr="00C21643" w14:paraId="36662EB1" w14:textId="77777777" w:rsidTr="00E53303">
        <w:trPr>
          <w:trHeight w:val="317"/>
          <w:jc w:val="center"/>
        </w:trPr>
        <w:tc>
          <w:tcPr>
            <w:tcW w:w="1082" w:type="dxa"/>
            <w:vAlign w:val="center"/>
          </w:tcPr>
          <w:p w14:paraId="05D8ED61" w14:textId="18D6FFDF" w:rsidR="00EF7359" w:rsidRPr="00C21643" w:rsidRDefault="00844D4B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13/01/2025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A9673B" w14:textId="7F5E3351" w:rsidR="00EF7359" w:rsidRPr="00C21643" w:rsidRDefault="00AB0219" w:rsidP="00EF7359">
            <w:pPr>
              <w:rPr>
                <w:sz w:val="16"/>
                <w:szCs w:val="16"/>
                <w:lang w:val="en-US"/>
              </w:rPr>
            </w:pPr>
            <w:r w:rsidRPr="00C21643">
              <w:rPr>
                <w:sz w:val="16"/>
                <w:szCs w:val="16"/>
                <w:lang w:val="en-US"/>
              </w:rPr>
              <w:t xml:space="preserve">User </w:t>
            </w:r>
            <w:proofErr w:type="spellStart"/>
            <w:r w:rsidRPr="00C21643">
              <w:rPr>
                <w:sz w:val="16"/>
                <w:szCs w:val="16"/>
                <w:lang w:val="en-US"/>
              </w:rPr>
              <w:t>Stories+User</w:t>
            </w:r>
            <w:proofErr w:type="spellEnd"/>
            <w:r w:rsidRPr="00C21643">
              <w:rPr>
                <w:sz w:val="16"/>
                <w:szCs w:val="16"/>
                <w:lang w:val="en-US"/>
              </w:rPr>
              <w:t xml:space="preserve"> Story Writing: Agile Scrum &amp; Product Owner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EA257D" w14:textId="69E58DED" w:rsidR="00EF7359" w:rsidRPr="00C21643" w:rsidRDefault="00CD6786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Gestión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AD0B31" w14:textId="6AC81103" w:rsidR="00EF7359" w:rsidRPr="00C21643" w:rsidRDefault="00D42AE5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Esther Gimeno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934E63" w14:textId="05C7881A" w:rsidR="00EF7359" w:rsidRPr="00C21643" w:rsidRDefault="00D42AE5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Project Manager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3301E8" w14:textId="5DABBA1A" w:rsidR="00EF7359" w:rsidRPr="00C21643" w:rsidRDefault="00844D4B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13/01/2025 al </w:t>
            </w:r>
            <w:r w:rsidR="008472FE" w:rsidRPr="00C21643">
              <w:rPr>
                <w:sz w:val="16"/>
                <w:szCs w:val="16"/>
              </w:rPr>
              <w:t>13/01/2025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91AF4E" w14:textId="0D2D82CD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FEFE15" w14:textId="7486562B" w:rsidR="00EF7359" w:rsidRPr="00C21643" w:rsidRDefault="00EF7359" w:rsidP="00EF735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AB0219" w:rsidRPr="00C21643" w14:paraId="1FD835AB" w14:textId="77777777" w:rsidTr="00E53303">
        <w:trPr>
          <w:trHeight w:val="317"/>
          <w:jc w:val="center"/>
        </w:trPr>
        <w:tc>
          <w:tcPr>
            <w:tcW w:w="1082" w:type="dxa"/>
            <w:vAlign w:val="center"/>
          </w:tcPr>
          <w:p w14:paraId="1C7C0B59" w14:textId="602AD1F4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04/02/2025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C769A1" w14:textId="65C56963" w:rsidR="00AB0219" w:rsidRPr="00C21643" w:rsidRDefault="00AB0219" w:rsidP="00AB0219">
            <w:pPr>
              <w:rPr>
                <w:sz w:val="16"/>
                <w:szCs w:val="16"/>
                <w:lang w:val="en-US"/>
              </w:rPr>
            </w:pPr>
            <w:r w:rsidRPr="00C21643">
              <w:rPr>
                <w:sz w:val="16"/>
                <w:szCs w:val="16"/>
                <w:lang w:val="en-US"/>
              </w:rPr>
              <w:t>Software Testing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2C15BE" w14:textId="6168DC72" w:rsidR="00AB0219" w:rsidRPr="00C21643" w:rsidRDefault="00AB0219" w:rsidP="00AB0219">
            <w:pPr>
              <w:rPr>
                <w:sz w:val="16"/>
                <w:szCs w:val="16"/>
              </w:rPr>
            </w:pPr>
            <w:proofErr w:type="spellStart"/>
            <w:r w:rsidRPr="00C21643">
              <w:rPr>
                <w:sz w:val="16"/>
                <w:szCs w:val="16"/>
              </w:rPr>
              <w:t>Testing</w:t>
            </w:r>
            <w:proofErr w:type="spellEnd"/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4ABBBD" w14:textId="49AB94E4" w:rsidR="00AB0219" w:rsidRPr="00C21643" w:rsidRDefault="00C353B0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Líder</w:t>
            </w:r>
            <w:r w:rsidR="00AB0219" w:rsidRPr="00C21643">
              <w:rPr>
                <w:sz w:val="16"/>
                <w:szCs w:val="16"/>
              </w:rPr>
              <w:t xml:space="preserve"> Julián Rojas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1137D2" w14:textId="71FFE976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Quality Assurance (QA)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977549" w14:textId="01AC484F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04/02/2025 al 04/02/2025 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A10E1F" w14:textId="3789630C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A7BBB0" w14:textId="2CA99B67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AB0219" w:rsidRPr="00C21643" w14:paraId="37A799E7" w14:textId="77777777" w:rsidTr="00E53303">
        <w:trPr>
          <w:trHeight w:val="317"/>
          <w:jc w:val="center"/>
        </w:trPr>
        <w:tc>
          <w:tcPr>
            <w:tcW w:w="1082" w:type="dxa"/>
            <w:vAlign w:val="center"/>
          </w:tcPr>
          <w:p w14:paraId="761EAE50" w14:textId="2C0B4846" w:rsidR="00AB0219" w:rsidRPr="00C21643" w:rsidRDefault="009F71DF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05/05</w:t>
            </w:r>
            <w:r w:rsidR="00475975" w:rsidRPr="00C21643">
              <w:rPr>
                <w:sz w:val="16"/>
                <w:szCs w:val="16"/>
              </w:rPr>
              <w:t>/</w:t>
            </w:r>
            <w:r w:rsidRPr="00C21643">
              <w:rPr>
                <w:sz w:val="16"/>
                <w:szCs w:val="16"/>
              </w:rPr>
              <w:t>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6FA150" w14:textId="638BEC58" w:rsidR="00AB0219" w:rsidRPr="00C21643" w:rsidRDefault="009F71DF" w:rsidP="00AB0219">
            <w:pPr>
              <w:rPr>
                <w:sz w:val="16"/>
                <w:szCs w:val="16"/>
                <w:lang w:val="en-US"/>
              </w:rPr>
            </w:pPr>
            <w:r w:rsidRPr="00C21643">
              <w:rPr>
                <w:sz w:val="16"/>
                <w:szCs w:val="16"/>
                <w:lang w:val="en-US"/>
              </w:rPr>
              <w:t xml:space="preserve">React Native Expo from Beginner to Pro: </w:t>
            </w:r>
            <w:proofErr w:type="gramStart"/>
            <w:r w:rsidRPr="00C21643">
              <w:rPr>
                <w:sz w:val="16"/>
                <w:szCs w:val="16"/>
                <w:lang w:val="en-US"/>
              </w:rPr>
              <w:t>Also</w:t>
            </w:r>
            <w:proofErr w:type="gramEnd"/>
            <w:r w:rsidRPr="00C21643">
              <w:rPr>
                <w:sz w:val="16"/>
                <w:szCs w:val="16"/>
                <w:lang w:val="en-US"/>
              </w:rPr>
              <w:t xml:space="preserve"> with </w:t>
            </w:r>
            <w:proofErr w:type="spellStart"/>
            <w:r w:rsidRPr="00C21643">
              <w:rPr>
                <w:sz w:val="16"/>
                <w:szCs w:val="16"/>
                <w:lang w:val="en-US"/>
              </w:rPr>
              <w:t>MeteorJS</w:t>
            </w:r>
            <w:proofErr w:type="spellEnd"/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8C625C" w14:textId="1CB826CF" w:rsidR="00AB0219" w:rsidRPr="00C21643" w:rsidRDefault="009F71DF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A65DA2" w14:textId="4C8B0EFA" w:rsidR="00AB0219" w:rsidRPr="00C21643" w:rsidRDefault="00F461B2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Alejandro Escribano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62CD37" w14:textId="18DA1FD7" w:rsidR="00AB0219" w:rsidRPr="00C21643" w:rsidRDefault="00F461B2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67AE1D" w14:textId="16419E70" w:rsidR="00A80559" w:rsidRPr="00C21643" w:rsidRDefault="00F461B2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05/05/2025 al </w:t>
            </w:r>
            <w:r w:rsidR="00A80559" w:rsidRPr="00C21643">
              <w:rPr>
                <w:sz w:val="16"/>
                <w:szCs w:val="16"/>
              </w:rPr>
              <w:t>22/05/2025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4FC6BE" w14:textId="3197EAAC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8872C4" w14:textId="2C128C4C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AB0219" w:rsidRPr="00C21643" w14:paraId="4D383099" w14:textId="77777777" w:rsidTr="00E53303">
        <w:trPr>
          <w:trHeight w:val="317"/>
          <w:jc w:val="center"/>
        </w:trPr>
        <w:tc>
          <w:tcPr>
            <w:tcW w:w="1082" w:type="dxa"/>
            <w:vAlign w:val="center"/>
          </w:tcPr>
          <w:p w14:paraId="33EE4138" w14:textId="308A04BF" w:rsidR="00AB0219" w:rsidRPr="00C21643" w:rsidRDefault="001E7AEA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10/02/2025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7938DA" w14:textId="26E4748A" w:rsidR="00AB0219" w:rsidRPr="00C21643" w:rsidRDefault="002D15CD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Habilidades Directivas para Gestionar un Hospital Moderno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86CA14" w14:textId="62E6F606" w:rsidR="00AB0219" w:rsidRPr="00C21643" w:rsidRDefault="001E7AEA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Gestión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0334A9" w14:textId="7EE8B3F3" w:rsidR="00AB0219" w:rsidRPr="00C21643" w:rsidRDefault="001E7AEA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Gerardo Roger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08179B" w14:textId="05C7D94C" w:rsidR="00AB0219" w:rsidRPr="00C21643" w:rsidRDefault="00C03FB7" w:rsidP="00AB0219">
            <w:pPr>
              <w:rPr>
                <w:sz w:val="16"/>
                <w:szCs w:val="16"/>
              </w:rPr>
            </w:pPr>
            <w:proofErr w:type="spellStart"/>
            <w:r w:rsidRPr="00C21643">
              <w:rPr>
                <w:sz w:val="16"/>
                <w:szCs w:val="16"/>
              </w:rPr>
              <w:t>Product</w:t>
            </w:r>
            <w:proofErr w:type="spellEnd"/>
            <w:r w:rsidRPr="00C21643">
              <w:rPr>
                <w:sz w:val="16"/>
                <w:szCs w:val="16"/>
              </w:rPr>
              <w:t xml:space="preserve"> Owner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7E517A" w14:textId="56DA0AA4" w:rsidR="00AB0219" w:rsidRPr="00C21643" w:rsidRDefault="00C03FB7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10/02/2025 al 10/02/2025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971302" w14:textId="1208DB56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C1070D" w14:textId="78D325B7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AB0219" w:rsidRPr="00C21643" w14:paraId="6DAA0EB0" w14:textId="77777777" w:rsidTr="00E53303">
        <w:trPr>
          <w:trHeight w:val="317"/>
          <w:jc w:val="center"/>
        </w:trPr>
        <w:tc>
          <w:tcPr>
            <w:tcW w:w="1082" w:type="dxa"/>
            <w:vAlign w:val="center"/>
          </w:tcPr>
          <w:p w14:paraId="4BBE1769" w14:textId="26EB4654" w:rsidR="00AB0219" w:rsidRPr="00C21643" w:rsidRDefault="001812E2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26/05/2025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94E897" w14:textId="54B3C275" w:rsidR="00AB0219" w:rsidRPr="00C21643" w:rsidRDefault="001812E2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Complete C# Masterclass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ABD3B4" w14:textId="021FC0CF" w:rsidR="00AB0219" w:rsidRPr="00C21643" w:rsidRDefault="001812E2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E57AFB" w14:textId="2D0D547C" w:rsidR="00AB0219" w:rsidRPr="00C21643" w:rsidRDefault="001812E2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Lola Verde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ABB9CF" w14:textId="74BE55EB" w:rsidR="00AB0219" w:rsidRPr="00C21643" w:rsidRDefault="00DF5F5F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04371C" w14:textId="50294A29" w:rsidR="00AB0219" w:rsidRPr="00C21643" w:rsidRDefault="00DF5F5F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 xml:space="preserve">26/05/2025 al </w:t>
            </w:r>
            <w:r w:rsidR="00F46E3D" w:rsidRPr="00C21643">
              <w:rPr>
                <w:sz w:val="16"/>
                <w:szCs w:val="16"/>
              </w:rPr>
              <w:t>14/08/2025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C2D8C9" w14:textId="7996928C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033F8E" w14:textId="20810211" w:rsidR="00AB0219" w:rsidRPr="00C21643" w:rsidRDefault="00AB0219" w:rsidP="00AB0219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D22BBF" w:rsidRPr="00C21643" w14:paraId="64114E47" w14:textId="77777777" w:rsidTr="00E53303">
        <w:trPr>
          <w:trHeight w:val="317"/>
          <w:jc w:val="center"/>
        </w:trPr>
        <w:tc>
          <w:tcPr>
            <w:tcW w:w="1082" w:type="dxa"/>
            <w:vAlign w:val="center"/>
          </w:tcPr>
          <w:p w14:paraId="50021B3D" w14:textId="5DD6C041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26/05/2025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DBC714" w14:textId="129A5EE0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Complete C# Masterclass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7134E4" w14:textId="47366202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06D496" w14:textId="38D068D2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Alberto Sánchez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165C73" w14:textId="12A294F1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E59F70" w14:textId="0238A9F0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26/05/2025 al 14/08/2025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2268AC" w14:textId="52DBFB22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167848" w14:textId="5C3E21DE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  <w:tr w:rsidR="00D22BBF" w:rsidRPr="00C21643" w14:paraId="14541E5F" w14:textId="77777777" w:rsidTr="00E53303">
        <w:trPr>
          <w:trHeight w:val="317"/>
          <w:jc w:val="center"/>
        </w:trPr>
        <w:tc>
          <w:tcPr>
            <w:tcW w:w="1082" w:type="dxa"/>
            <w:vAlign w:val="center"/>
          </w:tcPr>
          <w:p w14:paraId="242FFB2D" w14:textId="1E2ADA9F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26/05/2025</w:t>
            </w:r>
          </w:p>
        </w:tc>
        <w:tc>
          <w:tcPr>
            <w:tcW w:w="174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C3AD69" w14:textId="6D11BC4F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Complete C# Masterclass</w:t>
            </w:r>
          </w:p>
        </w:tc>
        <w:tc>
          <w:tcPr>
            <w:tcW w:w="13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E07A98" w14:textId="5C720587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Desarrollo</w:t>
            </w:r>
          </w:p>
        </w:tc>
        <w:tc>
          <w:tcPr>
            <w:tcW w:w="119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CC172C" w14:textId="031F1EB7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Líder Julián Rojas</w:t>
            </w:r>
          </w:p>
        </w:tc>
        <w:tc>
          <w:tcPr>
            <w:tcW w:w="12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A1D9DD" w14:textId="60C039F9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Desarrollador/a de Software</w:t>
            </w:r>
          </w:p>
        </w:tc>
        <w:tc>
          <w:tcPr>
            <w:tcW w:w="112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2FB5E6" w14:textId="497CFC85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26/05/2025 al 14/08/2025</w:t>
            </w:r>
          </w:p>
        </w:tc>
        <w:tc>
          <w:tcPr>
            <w:tcW w:w="112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61FE64" w14:textId="5AF045D8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Actividades evaluables del curso</w:t>
            </w:r>
          </w:p>
        </w:tc>
        <w:tc>
          <w:tcPr>
            <w:tcW w:w="112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6900E4" w14:textId="4EB44CE7" w:rsidR="00D22BBF" w:rsidRPr="00C21643" w:rsidRDefault="00D22BBF" w:rsidP="00D22BBF">
            <w:pPr>
              <w:rPr>
                <w:sz w:val="16"/>
                <w:szCs w:val="16"/>
              </w:rPr>
            </w:pPr>
            <w:r w:rsidRPr="00C21643">
              <w:rPr>
                <w:sz w:val="16"/>
                <w:szCs w:val="16"/>
              </w:rPr>
              <w:t>Registro en la Plataforma</w:t>
            </w:r>
          </w:p>
        </w:tc>
      </w:tr>
    </w:tbl>
    <w:p w14:paraId="694FF6B0" w14:textId="77777777" w:rsidR="005F1E67" w:rsidRPr="00C21643" w:rsidRDefault="005F1E67">
      <w:pPr>
        <w:pStyle w:val="BodySmall"/>
        <w:rPr>
          <w:b/>
          <w:lang w:val="es-ES"/>
        </w:rPr>
      </w:pPr>
    </w:p>
    <w:p w14:paraId="7FAD443B" w14:textId="30027504" w:rsidR="000538E7" w:rsidRPr="00B91B7C" w:rsidRDefault="000443E8">
      <w:pPr>
        <w:pStyle w:val="BodySmall"/>
        <w:rPr>
          <w:lang w:val="es-ES"/>
        </w:rPr>
      </w:pPr>
      <w:r w:rsidRPr="00C21643">
        <w:rPr>
          <w:b/>
          <w:lang w:val="es-ES"/>
        </w:rPr>
        <w:t xml:space="preserve">Nota. </w:t>
      </w:r>
      <w:r w:rsidRPr="00C21643">
        <w:rPr>
          <w:lang w:val="es-ES"/>
        </w:rPr>
        <w:t>La evaluación de efectividad puede ser examen, observación, revisión supervisada de trabajo o firma del responsable del área.</w:t>
      </w:r>
    </w:p>
    <w:sectPr w:rsidR="000538E7" w:rsidRPr="00B91B7C" w:rsidSect="00034616">
      <w:headerReference w:type="default" r:id="rId11"/>
      <w:footerReference w:type="default" r:id="rId12"/>
      <w:pgSz w:w="12240" w:h="15840"/>
      <w:pgMar w:top="1020" w:right="1077" w:bottom="1020" w:left="107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1BA58" w14:textId="77777777" w:rsidR="0081654F" w:rsidRPr="00C21643" w:rsidRDefault="0081654F">
      <w:pPr>
        <w:spacing w:after="0" w:line="240" w:lineRule="auto"/>
      </w:pPr>
      <w:r w:rsidRPr="00C21643">
        <w:separator/>
      </w:r>
    </w:p>
  </w:endnote>
  <w:endnote w:type="continuationSeparator" w:id="0">
    <w:p w14:paraId="454F0E05" w14:textId="77777777" w:rsidR="0081654F" w:rsidRPr="00C21643" w:rsidRDefault="0081654F">
      <w:pPr>
        <w:spacing w:after="0" w:line="240" w:lineRule="auto"/>
      </w:pPr>
      <w:r w:rsidRPr="00C2164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D0F3" w14:textId="19085FE2" w:rsidR="00BA6CE9" w:rsidRPr="00C21643" w:rsidRDefault="00BA6CE9">
    <w:pPr>
      <w:jc w:val="center"/>
    </w:pPr>
    <w:r w:rsidRPr="00C21643">
      <w:rPr>
        <w:color w:val="646464"/>
        <w:sz w:val="16"/>
      </w:rPr>
      <w:t xml:space="preserve">Uso interno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D99ED" w14:textId="77777777" w:rsidR="0081654F" w:rsidRPr="00C21643" w:rsidRDefault="0081654F">
      <w:pPr>
        <w:spacing w:after="0" w:line="240" w:lineRule="auto"/>
      </w:pPr>
      <w:r w:rsidRPr="00C21643">
        <w:separator/>
      </w:r>
    </w:p>
  </w:footnote>
  <w:footnote w:type="continuationSeparator" w:id="0">
    <w:p w14:paraId="689BF435" w14:textId="77777777" w:rsidR="0081654F" w:rsidRPr="00C21643" w:rsidRDefault="0081654F">
      <w:pPr>
        <w:spacing w:after="0" w:line="240" w:lineRule="auto"/>
      </w:pPr>
      <w:r w:rsidRPr="00C2164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3E423" w14:textId="4EFFC63A" w:rsidR="00BA6CE9" w:rsidRPr="00C21643" w:rsidRDefault="00E0108A" w:rsidP="006367D0">
    <w:r>
      <w:rPr>
        <w:noProof/>
      </w:rPr>
      <w:drawing>
        <wp:inline distT="0" distB="0" distL="0" distR="0" wp14:anchorId="1CE9579A" wp14:editId="3ED2675E">
          <wp:extent cx="979924" cy="278814"/>
          <wp:effectExtent l="0" t="0" r="0" b="6985"/>
          <wp:docPr id="1148605915" name="Picture 4988979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9924" cy="2788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 w:rsidR="00BA6CE9" w:rsidRPr="00C21643">
      <w:rPr>
        <w:color w:val="646464"/>
        <w:sz w:val="16"/>
      </w:rPr>
      <w:t>Epigram · Plantilla controlada · FT-SW-003</w:t>
    </w:r>
    <w:r w:rsidR="0094097F">
      <w:rPr>
        <w:color w:val="646464"/>
        <w:sz w:val="16"/>
      </w:rPr>
      <w:t>-C5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CC51231"/>
    <w:multiLevelType w:val="hybridMultilevel"/>
    <w:tmpl w:val="F15016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7119698">
    <w:abstractNumId w:val="1"/>
  </w:num>
  <w:num w:numId="2" w16cid:durableId="139807490">
    <w:abstractNumId w:val="7"/>
  </w:num>
  <w:num w:numId="3" w16cid:durableId="15232473">
    <w:abstractNumId w:val="3"/>
  </w:num>
  <w:num w:numId="4" w16cid:durableId="1653636772">
    <w:abstractNumId w:val="6"/>
  </w:num>
  <w:num w:numId="5" w16cid:durableId="1653943302">
    <w:abstractNumId w:val="2"/>
  </w:num>
  <w:num w:numId="6" w16cid:durableId="1957903208">
    <w:abstractNumId w:val="0"/>
  </w:num>
  <w:num w:numId="7" w16cid:durableId="209923761">
    <w:abstractNumId w:val="8"/>
  </w:num>
  <w:num w:numId="8" w16cid:durableId="641890347">
    <w:abstractNumId w:val="9"/>
  </w:num>
  <w:num w:numId="9" w16cid:durableId="798303726">
    <w:abstractNumId w:val="5"/>
  </w:num>
  <w:num w:numId="10" w16cid:durableId="885987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0B63"/>
    <w:rsid w:val="000443E8"/>
    <w:rsid w:val="000538E7"/>
    <w:rsid w:val="00054AC5"/>
    <w:rsid w:val="00057E0F"/>
    <w:rsid w:val="0006030A"/>
    <w:rsid w:val="0006063C"/>
    <w:rsid w:val="00061DE5"/>
    <w:rsid w:val="00067EB8"/>
    <w:rsid w:val="00070AA6"/>
    <w:rsid w:val="00072A00"/>
    <w:rsid w:val="000768C8"/>
    <w:rsid w:val="000971A9"/>
    <w:rsid w:val="000972BA"/>
    <w:rsid w:val="000C08FC"/>
    <w:rsid w:val="000C29FB"/>
    <w:rsid w:val="000E1293"/>
    <w:rsid w:val="000F2057"/>
    <w:rsid w:val="00110E4B"/>
    <w:rsid w:val="001252D5"/>
    <w:rsid w:val="0013104F"/>
    <w:rsid w:val="00131E5F"/>
    <w:rsid w:val="0014177C"/>
    <w:rsid w:val="0015074B"/>
    <w:rsid w:val="001812E2"/>
    <w:rsid w:val="001C2091"/>
    <w:rsid w:val="001C62B0"/>
    <w:rsid w:val="001D34AA"/>
    <w:rsid w:val="001D421D"/>
    <w:rsid w:val="001E7AEA"/>
    <w:rsid w:val="001F7F48"/>
    <w:rsid w:val="00204E16"/>
    <w:rsid w:val="00206B61"/>
    <w:rsid w:val="002128ED"/>
    <w:rsid w:val="00223A7D"/>
    <w:rsid w:val="00223BA3"/>
    <w:rsid w:val="00225C0C"/>
    <w:rsid w:val="00226A01"/>
    <w:rsid w:val="00227BB3"/>
    <w:rsid w:val="00231A26"/>
    <w:rsid w:val="00235A1F"/>
    <w:rsid w:val="002377FA"/>
    <w:rsid w:val="00242769"/>
    <w:rsid w:val="002451AA"/>
    <w:rsid w:val="002509DA"/>
    <w:rsid w:val="00252223"/>
    <w:rsid w:val="00257415"/>
    <w:rsid w:val="00261B1E"/>
    <w:rsid w:val="00262076"/>
    <w:rsid w:val="00265B48"/>
    <w:rsid w:val="00276BC7"/>
    <w:rsid w:val="002804EB"/>
    <w:rsid w:val="00281FDE"/>
    <w:rsid w:val="0029639D"/>
    <w:rsid w:val="002A39EB"/>
    <w:rsid w:val="002A3E59"/>
    <w:rsid w:val="002A403B"/>
    <w:rsid w:val="002A7DEC"/>
    <w:rsid w:val="002B670E"/>
    <w:rsid w:val="002C1780"/>
    <w:rsid w:val="002C2AA9"/>
    <w:rsid w:val="002C750E"/>
    <w:rsid w:val="002C78CD"/>
    <w:rsid w:val="002D15CD"/>
    <w:rsid w:val="002D54F0"/>
    <w:rsid w:val="003006A3"/>
    <w:rsid w:val="0030095A"/>
    <w:rsid w:val="00302F54"/>
    <w:rsid w:val="00304C3F"/>
    <w:rsid w:val="00307889"/>
    <w:rsid w:val="00317594"/>
    <w:rsid w:val="00321D3C"/>
    <w:rsid w:val="00324751"/>
    <w:rsid w:val="00326F90"/>
    <w:rsid w:val="00333D60"/>
    <w:rsid w:val="003445E6"/>
    <w:rsid w:val="0035143F"/>
    <w:rsid w:val="00355B20"/>
    <w:rsid w:val="00361DBE"/>
    <w:rsid w:val="0037240A"/>
    <w:rsid w:val="0037582E"/>
    <w:rsid w:val="003824BF"/>
    <w:rsid w:val="00383FA7"/>
    <w:rsid w:val="00386A2D"/>
    <w:rsid w:val="0038704D"/>
    <w:rsid w:val="00387ED2"/>
    <w:rsid w:val="00391741"/>
    <w:rsid w:val="00392846"/>
    <w:rsid w:val="00394039"/>
    <w:rsid w:val="003A6AD7"/>
    <w:rsid w:val="003B325C"/>
    <w:rsid w:val="003B4311"/>
    <w:rsid w:val="003B542C"/>
    <w:rsid w:val="003B7B67"/>
    <w:rsid w:val="003C2BB8"/>
    <w:rsid w:val="003C4372"/>
    <w:rsid w:val="003C4736"/>
    <w:rsid w:val="003D01FD"/>
    <w:rsid w:val="003D4C98"/>
    <w:rsid w:val="003F49B8"/>
    <w:rsid w:val="00421F8C"/>
    <w:rsid w:val="004264C8"/>
    <w:rsid w:val="004447E4"/>
    <w:rsid w:val="00475975"/>
    <w:rsid w:val="004775C7"/>
    <w:rsid w:val="0048137B"/>
    <w:rsid w:val="0048477C"/>
    <w:rsid w:val="00494CF5"/>
    <w:rsid w:val="004954E2"/>
    <w:rsid w:val="004A0F9D"/>
    <w:rsid w:val="004C0BCF"/>
    <w:rsid w:val="004C1279"/>
    <w:rsid w:val="004D0F3B"/>
    <w:rsid w:val="004D3FFF"/>
    <w:rsid w:val="004E2CAA"/>
    <w:rsid w:val="004F0A39"/>
    <w:rsid w:val="004F1A91"/>
    <w:rsid w:val="00502723"/>
    <w:rsid w:val="00502CEF"/>
    <w:rsid w:val="005071DD"/>
    <w:rsid w:val="00510785"/>
    <w:rsid w:val="00511B84"/>
    <w:rsid w:val="00514FD6"/>
    <w:rsid w:val="005202C7"/>
    <w:rsid w:val="00520C24"/>
    <w:rsid w:val="005240CA"/>
    <w:rsid w:val="00536511"/>
    <w:rsid w:val="00540735"/>
    <w:rsid w:val="00542883"/>
    <w:rsid w:val="00543F79"/>
    <w:rsid w:val="0055157B"/>
    <w:rsid w:val="005642B1"/>
    <w:rsid w:val="005675F0"/>
    <w:rsid w:val="0057338E"/>
    <w:rsid w:val="00576413"/>
    <w:rsid w:val="00580C65"/>
    <w:rsid w:val="0059278B"/>
    <w:rsid w:val="00596D77"/>
    <w:rsid w:val="005972DA"/>
    <w:rsid w:val="00597879"/>
    <w:rsid w:val="005C2015"/>
    <w:rsid w:val="005C6320"/>
    <w:rsid w:val="005C6DCE"/>
    <w:rsid w:val="005D023D"/>
    <w:rsid w:val="005D3754"/>
    <w:rsid w:val="005D3F90"/>
    <w:rsid w:val="005E02E5"/>
    <w:rsid w:val="005E11DF"/>
    <w:rsid w:val="005E19F0"/>
    <w:rsid w:val="005E6B3D"/>
    <w:rsid w:val="005F1E67"/>
    <w:rsid w:val="005F249D"/>
    <w:rsid w:val="005F47F7"/>
    <w:rsid w:val="00624F3A"/>
    <w:rsid w:val="0062527F"/>
    <w:rsid w:val="00631591"/>
    <w:rsid w:val="006367D0"/>
    <w:rsid w:val="006404CF"/>
    <w:rsid w:val="0064448F"/>
    <w:rsid w:val="00646DCF"/>
    <w:rsid w:val="00660BA1"/>
    <w:rsid w:val="00670882"/>
    <w:rsid w:val="006721E8"/>
    <w:rsid w:val="00672693"/>
    <w:rsid w:val="0067545B"/>
    <w:rsid w:val="00677C98"/>
    <w:rsid w:val="00682253"/>
    <w:rsid w:val="006829BA"/>
    <w:rsid w:val="00695C42"/>
    <w:rsid w:val="006B4E55"/>
    <w:rsid w:val="006B5C97"/>
    <w:rsid w:val="006C0E5F"/>
    <w:rsid w:val="006C76A0"/>
    <w:rsid w:val="006D318B"/>
    <w:rsid w:val="006D3424"/>
    <w:rsid w:val="006F1DA9"/>
    <w:rsid w:val="006F3388"/>
    <w:rsid w:val="006F3D24"/>
    <w:rsid w:val="00724251"/>
    <w:rsid w:val="00725166"/>
    <w:rsid w:val="00764402"/>
    <w:rsid w:val="007710E7"/>
    <w:rsid w:val="00793B26"/>
    <w:rsid w:val="007A21E3"/>
    <w:rsid w:val="007A73EC"/>
    <w:rsid w:val="007B4507"/>
    <w:rsid w:val="007B4DD3"/>
    <w:rsid w:val="007B5CF0"/>
    <w:rsid w:val="007D673D"/>
    <w:rsid w:val="007E2CA4"/>
    <w:rsid w:val="007E3ACD"/>
    <w:rsid w:val="00800E65"/>
    <w:rsid w:val="00805A59"/>
    <w:rsid w:val="00814133"/>
    <w:rsid w:val="008152F8"/>
    <w:rsid w:val="0081654F"/>
    <w:rsid w:val="0082521D"/>
    <w:rsid w:val="00825B30"/>
    <w:rsid w:val="00827434"/>
    <w:rsid w:val="0083007C"/>
    <w:rsid w:val="00833F2C"/>
    <w:rsid w:val="0084149E"/>
    <w:rsid w:val="00843BAC"/>
    <w:rsid w:val="00844D4B"/>
    <w:rsid w:val="00845A88"/>
    <w:rsid w:val="00846A97"/>
    <w:rsid w:val="008472FE"/>
    <w:rsid w:val="00847E4B"/>
    <w:rsid w:val="008520BF"/>
    <w:rsid w:val="00866F08"/>
    <w:rsid w:val="008737F2"/>
    <w:rsid w:val="00876ACE"/>
    <w:rsid w:val="00881CCE"/>
    <w:rsid w:val="00884073"/>
    <w:rsid w:val="00884F87"/>
    <w:rsid w:val="00895645"/>
    <w:rsid w:val="008B1288"/>
    <w:rsid w:val="008B2AA8"/>
    <w:rsid w:val="008C70DB"/>
    <w:rsid w:val="008E348F"/>
    <w:rsid w:val="008F0087"/>
    <w:rsid w:val="00902FFA"/>
    <w:rsid w:val="00903FD2"/>
    <w:rsid w:val="00924FF7"/>
    <w:rsid w:val="0094097F"/>
    <w:rsid w:val="009570DE"/>
    <w:rsid w:val="00962D4E"/>
    <w:rsid w:val="00966A9E"/>
    <w:rsid w:val="00970879"/>
    <w:rsid w:val="009815E2"/>
    <w:rsid w:val="00981D0E"/>
    <w:rsid w:val="009A62A9"/>
    <w:rsid w:val="009C31AD"/>
    <w:rsid w:val="009C775D"/>
    <w:rsid w:val="009E521B"/>
    <w:rsid w:val="009F1DE1"/>
    <w:rsid w:val="009F27F7"/>
    <w:rsid w:val="009F59A7"/>
    <w:rsid w:val="009F6C72"/>
    <w:rsid w:val="009F71DF"/>
    <w:rsid w:val="00A04A8A"/>
    <w:rsid w:val="00A05FB6"/>
    <w:rsid w:val="00A064C6"/>
    <w:rsid w:val="00A4481D"/>
    <w:rsid w:val="00A448E0"/>
    <w:rsid w:val="00A47CB8"/>
    <w:rsid w:val="00A500AA"/>
    <w:rsid w:val="00A51C81"/>
    <w:rsid w:val="00A541B6"/>
    <w:rsid w:val="00A72059"/>
    <w:rsid w:val="00A7264F"/>
    <w:rsid w:val="00A80559"/>
    <w:rsid w:val="00A870C1"/>
    <w:rsid w:val="00A973DB"/>
    <w:rsid w:val="00AA1D8D"/>
    <w:rsid w:val="00AA6CD3"/>
    <w:rsid w:val="00AB0219"/>
    <w:rsid w:val="00AC6E35"/>
    <w:rsid w:val="00AD3BE5"/>
    <w:rsid w:val="00AD6BB1"/>
    <w:rsid w:val="00AE10C3"/>
    <w:rsid w:val="00B01E77"/>
    <w:rsid w:val="00B21425"/>
    <w:rsid w:val="00B24F52"/>
    <w:rsid w:val="00B2726F"/>
    <w:rsid w:val="00B310FF"/>
    <w:rsid w:val="00B32264"/>
    <w:rsid w:val="00B47730"/>
    <w:rsid w:val="00B51322"/>
    <w:rsid w:val="00B52CBB"/>
    <w:rsid w:val="00B5595B"/>
    <w:rsid w:val="00B5717C"/>
    <w:rsid w:val="00B57C25"/>
    <w:rsid w:val="00B62102"/>
    <w:rsid w:val="00B71B60"/>
    <w:rsid w:val="00B729D2"/>
    <w:rsid w:val="00B76574"/>
    <w:rsid w:val="00B76DDB"/>
    <w:rsid w:val="00B8029B"/>
    <w:rsid w:val="00B91B7C"/>
    <w:rsid w:val="00B922EF"/>
    <w:rsid w:val="00BA1447"/>
    <w:rsid w:val="00BA4BCE"/>
    <w:rsid w:val="00BA6CE9"/>
    <w:rsid w:val="00BB0400"/>
    <w:rsid w:val="00BB15CC"/>
    <w:rsid w:val="00BD12F7"/>
    <w:rsid w:val="00BD789D"/>
    <w:rsid w:val="00C01F27"/>
    <w:rsid w:val="00C03FB7"/>
    <w:rsid w:val="00C114CF"/>
    <w:rsid w:val="00C11F3D"/>
    <w:rsid w:val="00C12393"/>
    <w:rsid w:val="00C21643"/>
    <w:rsid w:val="00C32421"/>
    <w:rsid w:val="00C353B0"/>
    <w:rsid w:val="00C50C8C"/>
    <w:rsid w:val="00C633F5"/>
    <w:rsid w:val="00C679B9"/>
    <w:rsid w:val="00C82C93"/>
    <w:rsid w:val="00C8446F"/>
    <w:rsid w:val="00C912CE"/>
    <w:rsid w:val="00C92775"/>
    <w:rsid w:val="00CA28E0"/>
    <w:rsid w:val="00CA6583"/>
    <w:rsid w:val="00CB0664"/>
    <w:rsid w:val="00CB6444"/>
    <w:rsid w:val="00CC1A53"/>
    <w:rsid w:val="00CD6786"/>
    <w:rsid w:val="00CE12A7"/>
    <w:rsid w:val="00D02CE1"/>
    <w:rsid w:val="00D0469A"/>
    <w:rsid w:val="00D061FD"/>
    <w:rsid w:val="00D06747"/>
    <w:rsid w:val="00D13C50"/>
    <w:rsid w:val="00D13ECB"/>
    <w:rsid w:val="00D20164"/>
    <w:rsid w:val="00D20F82"/>
    <w:rsid w:val="00D22BBF"/>
    <w:rsid w:val="00D22C89"/>
    <w:rsid w:val="00D25564"/>
    <w:rsid w:val="00D40601"/>
    <w:rsid w:val="00D408B7"/>
    <w:rsid w:val="00D42AE5"/>
    <w:rsid w:val="00D5035E"/>
    <w:rsid w:val="00D50905"/>
    <w:rsid w:val="00D61263"/>
    <w:rsid w:val="00D63717"/>
    <w:rsid w:val="00D6468D"/>
    <w:rsid w:val="00D65562"/>
    <w:rsid w:val="00D743A7"/>
    <w:rsid w:val="00D805D2"/>
    <w:rsid w:val="00D82868"/>
    <w:rsid w:val="00D8411F"/>
    <w:rsid w:val="00D84306"/>
    <w:rsid w:val="00DA608D"/>
    <w:rsid w:val="00DC1931"/>
    <w:rsid w:val="00DC75A7"/>
    <w:rsid w:val="00DD6F6B"/>
    <w:rsid w:val="00DE6837"/>
    <w:rsid w:val="00DF5F5F"/>
    <w:rsid w:val="00E0108A"/>
    <w:rsid w:val="00E04396"/>
    <w:rsid w:val="00E1121D"/>
    <w:rsid w:val="00E2488C"/>
    <w:rsid w:val="00E2757D"/>
    <w:rsid w:val="00E30FBF"/>
    <w:rsid w:val="00E3390B"/>
    <w:rsid w:val="00E427A0"/>
    <w:rsid w:val="00E44880"/>
    <w:rsid w:val="00E509B7"/>
    <w:rsid w:val="00E53303"/>
    <w:rsid w:val="00E603F6"/>
    <w:rsid w:val="00E71CDC"/>
    <w:rsid w:val="00EA0BE4"/>
    <w:rsid w:val="00EB2086"/>
    <w:rsid w:val="00EB425E"/>
    <w:rsid w:val="00EB5418"/>
    <w:rsid w:val="00EB7FEA"/>
    <w:rsid w:val="00ED3233"/>
    <w:rsid w:val="00ED6E69"/>
    <w:rsid w:val="00ED7E89"/>
    <w:rsid w:val="00EF7359"/>
    <w:rsid w:val="00F0354F"/>
    <w:rsid w:val="00F06C93"/>
    <w:rsid w:val="00F1492C"/>
    <w:rsid w:val="00F2310E"/>
    <w:rsid w:val="00F25241"/>
    <w:rsid w:val="00F321B4"/>
    <w:rsid w:val="00F4227D"/>
    <w:rsid w:val="00F44E89"/>
    <w:rsid w:val="00F461B2"/>
    <w:rsid w:val="00F46E3D"/>
    <w:rsid w:val="00F502E7"/>
    <w:rsid w:val="00F50E21"/>
    <w:rsid w:val="00F628D2"/>
    <w:rsid w:val="00F71A4D"/>
    <w:rsid w:val="00F90586"/>
    <w:rsid w:val="00F96D62"/>
    <w:rsid w:val="00FA0AB9"/>
    <w:rsid w:val="00FB4E07"/>
    <w:rsid w:val="00FB5053"/>
    <w:rsid w:val="00FB79CD"/>
    <w:rsid w:val="00FC22A0"/>
    <w:rsid w:val="00FC693F"/>
    <w:rsid w:val="00FC73C8"/>
    <w:rsid w:val="00FD3A2F"/>
    <w:rsid w:val="00FE049B"/>
    <w:rsid w:val="00FF0912"/>
    <w:rsid w:val="00FF445A"/>
    <w:rsid w:val="0579C4D7"/>
    <w:rsid w:val="07BCC484"/>
    <w:rsid w:val="10586358"/>
    <w:rsid w:val="1134DABE"/>
    <w:rsid w:val="151CE784"/>
    <w:rsid w:val="176F3EFB"/>
    <w:rsid w:val="184D804D"/>
    <w:rsid w:val="18713AA6"/>
    <w:rsid w:val="1A006AC0"/>
    <w:rsid w:val="267D8EA0"/>
    <w:rsid w:val="26F944F8"/>
    <w:rsid w:val="2836BB12"/>
    <w:rsid w:val="2A0FAF75"/>
    <w:rsid w:val="2F7AE8AC"/>
    <w:rsid w:val="33BF44E5"/>
    <w:rsid w:val="37AE1428"/>
    <w:rsid w:val="3D5E815D"/>
    <w:rsid w:val="3F156281"/>
    <w:rsid w:val="434E0E27"/>
    <w:rsid w:val="45999C5A"/>
    <w:rsid w:val="47FAFFCF"/>
    <w:rsid w:val="49B99260"/>
    <w:rsid w:val="4E170EA8"/>
    <w:rsid w:val="4E2D70B4"/>
    <w:rsid w:val="5139FE97"/>
    <w:rsid w:val="5A631720"/>
    <w:rsid w:val="5EA9F609"/>
    <w:rsid w:val="64D420E5"/>
    <w:rsid w:val="64FD9E07"/>
    <w:rsid w:val="662B01B1"/>
    <w:rsid w:val="66C4E1C3"/>
    <w:rsid w:val="66F1823E"/>
    <w:rsid w:val="671C9474"/>
    <w:rsid w:val="68600BA0"/>
    <w:rsid w:val="6A830620"/>
    <w:rsid w:val="6DAF534F"/>
    <w:rsid w:val="7254D9FE"/>
    <w:rsid w:val="76B70A99"/>
    <w:rsid w:val="77101F10"/>
    <w:rsid w:val="79499214"/>
    <w:rsid w:val="7BCA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A2EFF4"/>
  <w14:defaultImageDpi w14:val="300"/>
  <w15:docId w15:val="{4C54E5C8-31EF-4D11-9B28-8B103F43F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C3F"/>
    <w:pPr>
      <w:spacing w:after="160" w:line="278" w:lineRule="auto"/>
    </w:pPr>
    <w:rPr>
      <w:rFonts w:eastAsiaTheme="minorHAnsi"/>
      <w:kern w:val="2"/>
      <w:sz w:val="24"/>
      <w:szCs w:val="24"/>
      <w:lang w:val="es-CO"/>
      <w14:ligatures w14:val="standardContextual"/>
    </w:rPr>
  </w:style>
  <w:style w:type="paragraph" w:styleId="Ttulo1">
    <w:name w:val="heading 1"/>
    <w:basedOn w:val="Normal"/>
    <w:next w:val="Normal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  <w:rsid w:val="00304C3F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304C3F"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3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">
    <w:name w:val="Light Shading -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-Accent2">
    <w:name w:val="Light Shading -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-Accent3">
    <w:name w:val="Light Shading -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-Accent4">
    <w:name w:val="Light Shading -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-Accent5">
    <w:name w:val="Light Shading -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6">
    <w:name w:val="Light Shading -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-Accent1">
    <w:name w:val="Light List -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2">
    <w:name w:val="Light List -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-Accent3">
    <w:name w:val="Light List -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-Accent4">
    <w:name w:val="Light List -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-Accent5">
    <w:name w:val="Light List -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-Accent6">
    <w:name w:val="Light List -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-Accent1">
    <w:name w:val="Light Grid -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2">
    <w:name w:val="Light Grid -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-Accent3">
    <w:name w:val="Light Grid -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4">
    <w:name w:val="Light Grid -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5">
    <w:name w:val="Light Grid -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-Accent6">
    <w:name w:val="Light Grid -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">
    <w:name w:val="Medium Shading 1 -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">
    <w:name w:val="Medium Shading 1 -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">
    <w:name w:val="Medium Shading 1 -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">
    <w:name w:val="Medium Shading 1 -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">
    <w:name w:val="Medium Shading 1 -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">
    <w:name w:val="Medium Shading 2 -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">
    <w:name w:val="Medium Shading 2 -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">
    <w:name w:val="Medium Shading 2 -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">
    <w:name w:val="Medium Shading 2 -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">
    <w:name w:val="Medium Shading 2 -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">
    <w:name w:val="Medium Shading 2 -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-Accent1">
    <w:name w:val="Medium List 1 -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-Accent2">
    <w:name w:val="Medium List 1 -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-Accent3">
    <w:name w:val="Medium List 1 -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-Accent4">
    <w:name w:val="Medium List 1 -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-Accent5">
    <w:name w:val="Medium List 1 -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-Accent6">
    <w:name w:val="Medium List 1 -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">
    <w:name w:val="Medium List 2 -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">
    <w:name w:val="Medium List 2 -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">
    <w:name w:val="Medium List 2 -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">
    <w:name w:val="Medium List 2 -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">
    <w:name w:val="Medium List 2 -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-Accent1">
    <w:name w:val="Medium Grid 1 -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-Accent2">
    <w:name w:val="Medium Grid 1 -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-Accent3">
    <w:name w:val="Medium Grid 1 -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4">
    <w:name w:val="Medium Grid 1 -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-Accent5">
    <w:name w:val="Medium Grid 1 -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-Accent6">
    <w:name w:val="Medium Grid 1 -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1">
    <w:name w:val="Medium Grid 2 -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2">
    <w:name w:val="Medium Grid 2 -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3">
    <w:name w:val="Medium Grid 2 -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4">
    <w:name w:val="Medium Grid 2 -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5">
    <w:name w:val="Medium Grid 2 -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6">
    <w:name w:val="Medium Grid 2 -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-Accent1">
    <w:name w:val="Medium Grid 3 -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-Accent2">
    <w:name w:val="Medium Grid 3 -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-Accent3">
    <w:name w:val="Medium Grid 3 -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-Accent4">
    <w:name w:val="Medium Grid 3 -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-Accent5">
    <w:name w:val="Medium Grid 3 -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-Accent6">
    <w:name w:val="Medium Grid 3 -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-Accent1">
    <w:name w:val="Dark List -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-Accent2">
    <w:name w:val="Dark List -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-Accent3">
    <w:name w:val="Dark List -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-Accent4">
    <w:name w:val="Dark List -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-Accent5">
    <w:name w:val="Dark List -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-Accent6">
    <w:name w:val="Dark List -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odySmall">
    <w:name w:val="BodySmall"/>
    <w:rPr>
      <w:rFonts w:ascii="Aptos" w:hAnsi="Aptos"/>
      <w:sz w:val="18"/>
    </w:rPr>
  </w:style>
  <w:style w:type="paragraph" w:customStyle="1" w:styleId="TitleBlue">
    <w:name w:val="TitleBlue"/>
    <w:rPr>
      <w:rFonts w:ascii="Aptos" w:hAnsi="Aptos"/>
      <w:b/>
      <w:color w:val="1F4E79"/>
      <w:sz w:val="36"/>
    </w:rPr>
  </w:style>
  <w:style w:type="paragraph" w:customStyle="1" w:styleId="HeadingBlue">
    <w:name w:val="HeadingBlue"/>
    <w:rPr>
      <w:rFonts w:ascii="Aptos" w:hAnsi="Aptos"/>
      <w:b/>
      <w:color w:val="1F4E79"/>
      <w:sz w:val="24"/>
    </w:rPr>
  </w:style>
  <w:style w:type="paragraph" w:styleId="Revisin">
    <w:name w:val="Revision"/>
    <w:hidden/>
    <w:uiPriority w:val="99"/>
    <w:semiHidden/>
    <w:rsid w:val="007E2CA4"/>
    <w:pPr>
      <w:spacing w:after="0" w:line="240" w:lineRule="auto"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E1121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1121D"/>
    <w:rPr>
      <w:color w:val="605E5C"/>
      <w:shd w:val="clear" w:color="auto" w:fill="E1DFDD"/>
    </w:rPr>
  </w:style>
  <w:style w:type="character" w:customStyle="1" w:styleId="EncabezadoCar">
    <w:name w:val="Encabezado Car"/>
    <w:basedOn w:val="Fuentedeprrafopredeter"/>
    <w:uiPriority w:val="99"/>
    <w:rsid w:val="007B5CF0"/>
  </w:style>
  <w:style w:type="character" w:customStyle="1" w:styleId="PiedepginaCar">
    <w:name w:val="Pie de página Car"/>
    <w:basedOn w:val="Fuentedeprrafopredeter"/>
    <w:uiPriority w:val="99"/>
    <w:rsid w:val="007B5CF0"/>
  </w:style>
  <w:style w:type="character" w:customStyle="1" w:styleId="Ttulo1Car">
    <w:name w:val="Título 1 Car"/>
    <w:basedOn w:val="Fuentedeprrafopredeter"/>
    <w:uiPriority w:val="9"/>
    <w:rsid w:val="007B5C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uiPriority w:val="9"/>
    <w:rsid w:val="007B5C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uiPriority w:val="9"/>
    <w:rsid w:val="007B5CF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Car">
    <w:name w:val="Título Car"/>
    <w:basedOn w:val="Fuentedeprrafopredeter"/>
    <w:uiPriority w:val="10"/>
    <w:rsid w:val="007B5C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ubttuloCar">
    <w:name w:val="Subtítulo Car"/>
    <w:basedOn w:val="Fuentedeprrafopredeter"/>
    <w:uiPriority w:val="11"/>
    <w:rsid w:val="007B5C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xtoindependienteCar">
    <w:name w:val="Texto independiente Car"/>
    <w:basedOn w:val="Fuentedeprrafopredeter"/>
    <w:uiPriority w:val="99"/>
    <w:rsid w:val="007B5CF0"/>
  </w:style>
  <w:style w:type="character" w:customStyle="1" w:styleId="Textoindependiente2Car">
    <w:name w:val="Texto independiente 2 Car"/>
    <w:basedOn w:val="Fuentedeprrafopredeter"/>
    <w:uiPriority w:val="99"/>
    <w:rsid w:val="007B5CF0"/>
  </w:style>
  <w:style w:type="character" w:customStyle="1" w:styleId="Textoindependiente3Car">
    <w:name w:val="Texto independiente 3 Car"/>
    <w:basedOn w:val="Fuentedeprrafopredeter"/>
    <w:uiPriority w:val="99"/>
    <w:rsid w:val="007B5CF0"/>
    <w:rPr>
      <w:sz w:val="16"/>
      <w:szCs w:val="16"/>
    </w:rPr>
  </w:style>
  <w:style w:type="character" w:customStyle="1" w:styleId="TextomacroCar">
    <w:name w:val="Texto macro Car"/>
    <w:basedOn w:val="Fuentedeprrafopredeter"/>
    <w:uiPriority w:val="99"/>
    <w:rsid w:val="007B5CF0"/>
    <w:rPr>
      <w:rFonts w:ascii="Courier" w:hAnsi="Courier"/>
      <w:sz w:val="20"/>
      <w:szCs w:val="20"/>
    </w:rPr>
  </w:style>
  <w:style w:type="character" w:customStyle="1" w:styleId="CitaCar">
    <w:name w:val="Cita Car"/>
    <w:basedOn w:val="Fuentedeprrafopredeter"/>
    <w:uiPriority w:val="29"/>
    <w:rsid w:val="007B5CF0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uiPriority w:val="9"/>
    <w:semiHidden/>
    <w:rsid w:val="007B5C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uiPriority w:val="9"/>
    <w:semiHidden/>
    <w:rsid w:val="007B5CF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uiPriority w:val="9"/>
    <w:semiHidden/>
    <w:rsid w:val="007B5CF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uiPriority w:val="9"/>
    <w:semiHidden/>
    <w:rsid w:val="007B5CF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uiPriority w:val="9"/>
    <w:semiHidden/>
    <w:rsid w:val="007B5CF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uiPriority w:val="9"/>
    <w:semiHidden/>
    <w:rsid w:val="007B5C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itadestacadaCar">
    <w:name w:val="Cita destacada Car"/>
    <w:basedOn w:val="Fuentedeprrafopredeter"/>
    <w:uiPriority w:val="30"/>
    <w:rsid w:val="007B5CF0"/>
    <w:rPr>
      <w:b/>
      <w:bCs/>
      <w:i/>
      <w:iCs/>
      <w:color w:val="4F81BD" w:themeColor="accent1"/>
    </w:rPr>
  </w:style>
  <w:style w:type="paragraph" w:styleId="Encabezado">
    <w:name w:val="header"/>
    <w:basedOn w:val="Normal"/>
    <w:link w:val="EncabezadoCar1"/>
    <w:uiPriority w:val="99"/>
    <w:unhideWhenUsed/>
    <w:rsid w:val="009409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rsid w:val="0094097F"/>
    <w:rPr>
      <w:lang w:val="es-ES"/>
    </w:rPr>
  </w:style>
  <w:style w:type="paragraph" w:styleId="Piedepgina">
    <w:name w:val="footer"/>
    <w:basedOn w:val="Normal"/>
    <w:link w:val="PiedepginaCar1"/>
    <w:uiPriority w:val="99"/>
    <w:unhideWhenUsed/>
    <w:rsid w:val="009409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rsid w:val="0094097F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215CB-7C18-4670-A735-05A5AC26B5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7575DE-0B38-42A4-993E-A3C07CB33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958FA-0B62-4C8B-AB10-36E2A4731960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customXml/itemProps4.xml><?xml version="1.0" encoding="utf-8"?>
<ds:datastoreItem xmlns:ds="http://schemas.openxmlformats.org/officeDocument/2006/customXml" ds:itemID="{9236066E-2FBC-4705-A781-DB91D1D3DC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868</Words>
  <Characters>4778</Characters>
  <Application>Microsoft Office Word</Application>
  <DocSecurity>0</DocSecurity>
  <Lines>39</Lines>
  <Paragraphs>11</Paragraphs>
  <ScaleCrop>false</ScaleCrop>
  <Manager/>
  <Company/>
  <LinksUpToDate>false</LinksUpToDate>
  <CharactersWithSpaces>5635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</dc:creator>
  <cp:keywords/>
  <cp:lastModifiedBy>Julián Rojas</cp:lastModifiedBy>
  <cp:revision>16</cp:revision>
  <dcterms:created xsi:type="dcterms:W3CDTF">2026-03-24T07:19:00Z</dcterms:created>
  <dcterms:modified xsi:type="dcterms:W3CDTF">2026-06-04T08:46:00Z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